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92E" w:rsidRPr="00E26BB2" w:rsidRDefault="00EC592E" w:rsidP="00296125">
      <w:pPr>
        <w:jc w:val="center"/>
        <w:rPr>
          <w:rFonts w:ascii="Calibri" w:eastAsia="Microsoft YaHei" w:hAnsi="Calibri"/>
          <w:b/>
          <w:sz w:val="28"/>
          <w:szCs w:val="28"/>
        </w:rPr>
      </w:pPr>
      <w:r w:rsidRPr="00E26BB2">
        <w:rPr>
          <w:rFonts w:ascii="Calibri" w:eastAsia="Microsoft YaHei" w:hAnsi="Calibri"/>
          <w:b/>
          <w:sz w:val="28"/>
          <w:szCs w:val="28"/>
        </w:rPr>
        <w:t xml:space="preserve">UMOWA </w:t>
      </w:r>
      <w:r w:rsidR="00AA2014" w:rsidRPr="00E26BB2">
        <w:rPr>
          <w:rFonts w:ascii="Calibri" w:eastAsia="Microsoft YaHei" w:hAnsi="Calibri"/>
          <w:b/>
          <w:sz w:val="28"/>
          <w:szCs w:val="28"/>
        </w:rPr>
        <w:t xml:space="preserve"> </w:t>
      </w:r>
      <w:r w:rsidR="009B4F46" w:rsidRPr="00E26BB2">
        <w:rPr>
          <w:rFonts w:ascii="Calibri" w:eastAsia="Microsoft YaHei" w:hAnsi="Calibri"/>
          <w:b/>
          <w:sz w:val="28"/>
          <w:szCs w:val="28"/>
        </w:rPr>
        <w:t>ZAPROJEKTUJ WYBUDUJ</w:t>
      </w:r>
    </w:p>
    <w:p w:rsidR="00EC592E" w:rsidRPr="00E26BB2" w:rsidRDefault="00EC592E" w:rsidP="00296125">
      <w:pPr>
        <w:keepNext/>
        <w:widowControl w:val="0"/>
        <w:jc w:val="center"/>
        <w:rPr>
          <w:rFonts w:ascii="Calibri" w:eastAsia="Microsoft YaHei" w:hAnsi="Calibri"/>
          <w:b/>
          <w:kern w:val="1"/>
          <w:sz w:val="28"/>
          <w:szCs w:val="28"/>
          <w:lang w:eastAsia="hi-IN" w:bidi="hi-IN"/>
        </w:rPr>
      </w:pPr>
      <w:r w:rsidRPr="00E26BB2">
        <w:rPr>
          <w:rFonts w:ascii="Calibri" w:eastAsia="Microsoft YaHei" w:hAnsi="Calibri"/>
          <w:b/>
          <w:kern w:val="1"/>
          <w:sz w:val="28"/>
          <w:szCs w:val="28"/>
          <w:lang w:eastAsia="hi-IN" w:bidi="hi-IN"/>
        </w:rPr>
        <w:t xml:space="preserve">Nr </w:t>
      </w:r>
      <w:r w:rsidR="00933856">
        <w:rPr>
          <w:rFonts w:ascii="Calibri" w:eastAsia="Microsoft YaHei" w:hAnsi="Calibri"/>
          <w:b/>
          <w:kern w:val="1"/>
          <w:sz w:val="28"/>
          <w:szCs w:val="28"/>
          <w:lang w:eastAsia="hi-IN" w:bidi="hi-IN"/>
        </w:rPr>
        <w:t>..</w:t>
      </w:r>
      <w:bookmarkStart w:id="0" w:name="_GoBack"/>
      <w:bookmarkEnd w:id="0"/>
      <w:r w:rsidR="00FE12AA" w:rsidRPr="00E26BB2">
        <w:rPr>
          <w:rFonts w:ascii="Calibri" w:eastAsia="Microsoft YaHei" w:hAnsi="Calibri"/>
          <w:b/>
          <w:kern w:val="1"/>
          <w:sz w:val="28"/>
          <w:szCs w:val="28"/>
          <w:lang w:eastAsia="hi-IN" w:bidi="hi-IN"/>
        </w:rPr>
        <w:t>/ T ..</w:t>
      </w:r>
      <w:r w:rsidR="00445308" w:rsidRPr="00E26BB2">
        <w:rPr>
          <w:rFonts w:ascii="Calibri" w:eastAsia="Microsoft YaHei" w:hAnsi="Calibri"/>
          <w:b/>
          <w:kern w:val="1"/>
          <w:sz w:val="28"/>
          <w:szCs w:val="28"/>
          <w:lang w:eastAsia="hi-IN" w:bidi="hi-IN"/>
        </w:rPr>
        <w:t>/2017</w:t>
      </w:r>
    </w:p>
    <w:p w:rsidR="00EC592E" w:rsidRPr="00E26BB2" w:rsidRDefault="00EC592E" w:rsidP="00296125">
      <w:pPr>
        <w:keepNext/>
        <w:widowControl w:val="0"/>
        <w:jc w:val="center"/>
        <w:rPr>
          <w:rFonts w:ascii="Calibri" w:eastAsia="SimSun" w:hAnsi="Calibri"/>
          <w:kern w:val="1"/>
          <w:lang w:eastAsia="hi-IN" w:bidi="hi-IN"/>
        </w:rPr>
      </w:pPr>
    </w:p>
    <w:p w:rsidR="00BD5C42" w:rsidRPr="00E26BB2" w:rsidRDefault="00BD5C42" w:rsidP="00296125">
      <w:pPr>
        <w:widowControl w:val="0"/>
        <w:rPr>
          <w:rFonts w:ascii="Calibri" w:eastAsia="SimSun" w:hAnsi="Calibri"/>
          <w:kern w:val="1"/>
          <w:lang w:eastAsia="hi-IN" w:bidi="hi-IN"/>
        </w:rPr>
      </w:pPr>
    </w:p>
    <w:p w:rsidR="00EC592E" w:rsidRPr="00E26BB2" w:rsidRDefault="00EC592E" w:rsidP="00296125">
      <w:pPr>
        <w:widowControl w:val="0"/>
        <w:rPr>
          <w:rFonts w:ascii="Calibri" w:hAnsi="Calibri"/>
          <w:b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 xml:space="preserve">Zawarta w dniu </w:t>
      </w:r>
      <w:r w:rsidR="009B4F46" w:rsidRPr="00E26BB2">
        <w:rPr>
          <w:rFonts w:ascii="Calibri" w:eastAsia="SimSun" w:hAnsi="Calibri"/>
          <w:b/>
          <w:kern w:val="1"/>
          <w:lang w:eastAsia="hi-IN" w:bidi="hi-IN"/>
        </w:rPr>
        <w:t>………………</w:t>
      </w:r>
      <w:r w:rsidRPr="00E26BB2">
        <w:rPr>
          <w:rFonts w:ascii="Calibri" w:eastAsia="SimSun" w:hAnsi="Calibri"/>
          <w:kern w:val="1"/>
          <w:lang w:eastAsia="hi-IN" w:bidi="hi-IN"/>
        </w:rPr>
        <w:t xml:space="preserve"> roku w Kaliszu pomiędzy: </w:t>
      </w:r>
    </w:p>
    <w:p w:rsidR="00EC592E" w:rsidRPr="00E26BB2" w:rsidRDefault="00A76DA4" w:rsidP="00296125">
      <w:pPr>
        <w:widowControl w:val="0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b/>
          <w:kern w:val="1"/>
          <w:lang w:eastAsia="hi-IN" w:bidi="hi-IN"/>
        </w:rPr>
        <w:t>Oświetlenie Uliczne i Drogowe</w:t>
      </w:r>
      <w:r w:rsidR="00EC592E" w:rsidRPr="00E26BB2">
        <w:rPr>
          <w:rFonts w:ascii="Calibri" w:eastAsia="SimSun" w:hAnsi="Calibri"/>
          <w:b/>
          <w:kern w:val="1"/>
          <w:lang w:eastAsia="hi-IN" w:bidi="hi-IN"/>
        </w:rPr>
        <w:t xml:space="preserve"> sp. z o. o.</w:t>
      </w:r>
      <w:r w:rsidR="00EC592E" w:rsidRPr="00E26BB2">
        <w:rPr>
          <w:rFonts w:ascii="Calibri" w:eastAsia="SimSun" w:hAnsi="Calibri"/>
          <w:kern w:val="1"/>
          <w:lang w:eastAsia="hi-IN" w:bidi="hi-IN"/>
        </w:rPr>
        <w:t xml:space="preserve"> z siedzibą w Kaliszu, ul. Wrocławska 71 A, wpisaną przez Sąd Rejonowy Poznań Nowe Miasto i Wilda IX Wydział Gospodarczy</w:t>
      </w:r>
      <w:r w:rsidR="00EE65A3" w:rsidRPr="00E26BB2">
        <w:rPr>
          <w:rFonts w:ascii="Calibri" w:eastAsia="SimSun" w:hAnsi="Calibri"/>
          <w:kern w:val="1"/>
          <w:lang w:eastAsia="hi-IN" w:bidi="hi-IN"/>
        </w:rPr>
        <w:t xml:space="preserve"> </w:t>
      </w:r>
      <w:r w:rsidR="00EC592E" w:rsidRPr="00E26BB2">
        <w:rPr>
          <w:rFonts w:ascii="Calibri" w:eastAsia="SimSun" w:hAnsi="Calibri"/>
          <w:kern w:val="1"/>
          <w:lang w:eastAsia="hi-IN" w:bidi="hi-IN"/>
        </w:rPr>
        <w:t>Krajowego Rejestru Sądowego pod nr 0000081004,</w:t>
      </w:r>
      <w:r w:rsidR="00345731" w:rsidRPr="00E26BB2">
        <w:rPr>
          <w:rFonts w:ascii="Calibri" w:eastAsia="SimSun" w:hAnsi="Calibri"/>
          <w:kern w:val="1"/>
          <w:lang w:eastAsia="hi-IN" w:bidi="hi-IN"/>
        </w:rPr>
        <w:t xml:space="preserve"> o kapitale zakładowym </w:t>
      </w:r>
      <w:r w:rsidR="00445308" w:rsidRPr="00E26BB2">
        <w:rPr>
          <w:rFonts w:ascii="Calibri" w:eastAsia="SimSun" w:hAnsi="Calibri"/>
          <w:kern w:val="1"/>
          <w:lang w:eastAsia="hi-IN" w:bidi="hi-IN"/>
        </w:rPr>
        <w:t xml:space="preserve">57 363 000 </w:t>
      </w:r>
      <w:r w:rsidR="00345731" w:rsidRPr="00E26BB2">
        <w:rPr>
          <w:rFonts w:ascii="Calibri" w:eastAsia="SimSun" w:hAnsi="Calibri"/>
          <w:kern w:val="1"/>
          <w:lang w:eastAsia="hi-IN" w:bidi="hi-IN"/>
        </w:rPr>
        <w:t>zł</w:t>
      </w:r>
      <w:r w:rsidR="00EC592E" w:rsidRPr="00E26BB2">
        <w:rPr>
          <w:rFonts w:ascii="Calibri" w:eastAsia="SimSun" w:hAnsi="Calibri"/>
          <w:kern w:val="1"/>
          <w:lang w:eastAsia="hi-IN" w:bidi="hi-IN"/>
        </w:rPr>
        <w:t xml:space="preserve"> NIP 618-16-07-268,</w:t>
      </w:r>
      <w:r w:rsidR="00EE65A3" w:rsidRPr="00E26BB2">
        <w:rPr>
          <w:rFonts w:ascii="Calibri" w:eastAsia="SimSun" w:hAnsi="Calibri"/>
          <w:kern w:val="1"/>
          <w:lang w:eastAsia="hi-IN" w:bidi="hi-IN"/>
        </w:rPr>
        <w:t xml:space="preserve"> REGON 250680024</w:t>
      </w:r>
    </w:p>
    <w:p w:rsidR="00EC592E" w:rsidRPr="00E26BB2" w:rsidRDefault="00EC592E" w:rsidP="00296125">
      <w:pPr>
        <w:widowControl w:val="0"/>
        <w:jc w:val="both"/>
        <w:rPr>
          <w:rFonts w:ascii="Calibri" w:hAnsi="Calibri"/>
          <w:b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>reprezentowaną przez:</w:t>
      </w:r>
    </w:p>
    <w:p w:rsidR="00EC592E" w:rsidRPr="00E26BB2" w:rsidRDefault="00345731" w:rsidP="00296125">
      <w:pPr>
        <w:widowControl w:val="0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hAnsi="Calibri"/>
          <w:b/>
          <w:kern w:val="1"/>
          <w:lang w:eastAsia="hi-IN" w:bidi="hi-IN"/>
        </w:rPr>
        <w:t>Macieja Witczaka  -  Prezesa Zarządu</w:t>
      </w:r>
    </w:p>
    <w:p w:rsidR="00EC592E" w:rsidRPr="00E26BB2" w:rsidRDefault="00EC592E" w:rsidP="00296125">
      <w:pPr>
        <w:widowControl w:val="0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>zwaną w dalszej części umowy „Zamawiającym”,</w:t>
      </w:r>
    </w:p>
    <w:p w:rsidR="00EC592E" w:rsidRPr="00E26BB2" w:rsidRDefault="00EC592E" w:rsidP="00296125">
      <w:pPr>
        <w:widowControl w:val="0"/>
        <w:jc w:val="both"/>
        <w:rPr>
          <w:rFonts w:ascii="Calibri" w:hAnsi="Calibri"/>
          <w:b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>a</w:t>
      </w:r>
    </w:p>
    <w:p w:rsidR="001927A3" w:rsidRPr="00E26BB2" w:rsidRDefault="009B4F46" w:rsidP="001927A3">
      <w:pPr>
        <w:widowControl w:val="0"/>
        <w:spacing w:line="276" w:lineRule="auto"/>
        <w:jc w:val="both"/>
        <w:rPr>
          <w:rFonts w:asciiTheme="minorHAnsi" w:hAnsiTheme="minorHAnsi" w:cstheme="minorHAnsi"/>
          <w:b/>
          <w:bCs/>
          <w:kern w:val="1"/>
          <w:lang w:eastAsia="hi-IN" w:bidi="hi-IN"/>
        </w:rPr>
      </w:pPr>
      <w:r w:rsidRPr="00E26BB2">
        <w:rPr>
          <w:rFonts w:asciiTheme="minorHAnsi" w:hAnsiTheme="minorHAnsi" w:cstheme="minorHAnsi"/>
          <w:b/>
          <w:bCs/>
          <w:kern w:val="1"/>
          <w:lang w:eastAsia="hi-IN" w:bidi="hi-IN"/>
        </w:rPr>
        <w:t>………………………………………………..</w:t>
      </w:r>
    </w:p>
    <w:p w:rsidR="001927A3" w:rsidRPr="00E26BB2" w:rsidRDefault="001927A3" w:rsidP="001927A3">
      <w:pPr>
        <w:widowControl w:val="0"/>
        <w:spacing w:line="276" w:lineRule="auto"/>
        <w:jc w:val="both"/>
        <w:rPr>
          <w:rFonts w:asciiTheme="minorHAnsi" w:hAnsiTheme="minorHAnsi" w:cstheme="minorHAnsi"/>
          <w:b/>
          <w:kern w:val="1"/>
          <w:lang w:eastAsia="hi-IN" w:bidi="hi-IN"/>
        </w:rPr>
      </w:pPr>
      <w:r w:rsidRPr="00E26BB2">
        <w:rPr>
          <w:rFonts w:asciiTheme="minorHAnsi" w:eastAsia="SimSun" w:hAnsiTheme="minorHAnsi" w:cstheme="minorHAnsi"/>
          <w:kern w:val="1"/>
          <w:lang w:eastAsia="hi-IN" w:bidi="hi-IN"/>
        </w:rPr>
        <w:t>reprezentowaną przez:</w:t>
      </w:r>
    </w:p>
    <w:p w:rsidR="001927A3" w:rsidRPr="00E26BB2" w:rsidRDefault="009A33E1" w:rsidP="001927A3">
      <w:pPr>
        <w:widowControl w:val="0"/>
        <w:spacing w:line="276" w:lineRule="auto"/>
        <w:jc w:val="both"/>
        <w:rPr>
          <w:rFonts w:asciiTheme="minorHAnsi" w:hAnsiTheme="minorHAnsi" w:cstheme="minorHAnsi"/>
          <w:b/>
          <w:bCs/>
          <w:kern w:val="1"/>
          <w:lang w:eastAsia="hi-IN" w:bidi="hi-IN"/>
        </w:rPr>
      </w:pPr>
      <w:r w:rsidRPr="00E26BB2">
        <w:rPr>
          <w:rFonts w:asciiTheme="minorHAnsi" w:hAnsiTheme="minorHAnsi" w:cstheme="minorHAnsi"/>
          <w:b/>
          <w:bCs/>
          <w:kern w:val="1"/>
          <w:lang w:eastAsia="hi-IN" w:bidi="hi-IN"/>
        </w:rPr>
        <w:t>…………………………………………………………………</w:t>
      </w:r>
    </w:p>
    <w:p w:rsidR="00EC592E" w:rsidRPr="00E26BB2" w:rsidRDefault="00F65179" w:rsidP="00306C54">
      <w:pPr>
        <w:widowControl w:val="0"/>
        <w:spacing w:line="276" w:lineRule="auto"/>
        <w:jc w:val="both"/>
        <w:rPr>
          <w:rFonts w:ascii="Calibri" w:eastAsia="SimSun" w:hAnsi="Calibri" w:cs="Calibri"/>
          <w:kern w:val="2"/>
          <w:lang w:eastAsia="hi-IN" w:bidi="hi-IN"/>
        </w:rPr>
      </w:pPr>
      <w:r w:rsidRPr="00E26BB2">
        <w:rPr>
          <w:rFonts w:ascii="Calibri" w:eastAsia="SimSun" w:hAnsi="Calibri" w:cs="Calibri"/>
          <w:kern w:val="2"/>
          <w:lang w:eastAsia="hi-IN" w:bidi="hi-IN"/>
        </w:rPr>
        <w:t xml:space="preserve">zwaną w dalszej części umowy „Wykonawcą”, </w:t>
      </w:r>
    </w:p>
    <w:p w:rsidR="00A668C2" w:rsidRPr="00E26BB2" w:rsidRDefault="00A668C2" w:rsidP="00296125">
      <w:pPr>
        <w:widowControl w:val="0"/>
        <w:jc w:val="both"/>
        <w:rPr>
          <w:rFonts w:ascii="Calibri" w:eastAsia="SimSun" w:hAnsi="Calibri"/>
          <w:kern w:val="1"/>
          <w:lang w:eastAsia="hi-IN" w:bidi="hi-IN"/>
        </w:rPr>
      </w:pPr>
    </w:p>
    <w:p w:rsidR="00EC592E" w:rsidRPr="00E26BB2" w:rsidRDefault="00EC592E" w:rsidP="00296125">
      <w:pPr>
        <w:widowControl w:val="0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>w następstwie dokonania przez Zamawiającego wyboru oferty Wykonawcy zostaje zawarta umowa  następującej treści:</w:t>
      </w:r>
    </w:p>
    <w:p w:rsidR="00A668C2" w:rsidRPr="00E26BB2" w:rsidRDefault="00A668C2" w:rsidP="00ED1A19">
      <w:pPr>
        <w:widowControl w:val="0"/>
        <w:rPr>
          <w:rFonts w:ascii="Calibri" w:eastAsia="SimSun" w:hAnsi="Calibri"/>
          <w:b/>
          <w:bCs/>
          <w:kern w:val="1"/>
          <w:lang w:eastAsia="hi-IN" w:bidi="hi-IN"/>
        </w:rPr>
      </w:pPr>
    </w:p>
    <w:p w:rsidR="00EC592E" w:rsidRPr="00E26BB2" w:rsidRDefault="00EC592E" w:rsidP="00296125">
      <w:pPr>
        <w:widowControl w:val="0"/>
        <w:jc w:val="center"/>
        <w:rPr>
          <w:rFonts w:ascii="Calibri" w:eastAsia="SimSun" w:hAnsi="Calibri"/>
          <w:b/>
          <w:bCs/>
          <w:kern w:val="1"/>
          <w:lang w:eastAsia="hi-IN" w:bidi="hi-IN"/>
        </w:rPr>
      </w:pPr>
      <w:r w:rsidRPr="00E26BB2">
        <w:rPr>
          <w:rFonts w:ascii="Calibri" w:eastAsia="SimSun" w:hAnsi="Calibri"/>
          <w:b/>
          <w:bCs/>
          <w:kern w:val="1"/>
          <w:lang w:eastAsia="hi-IN" w:bidi="hi-IN"/>
        </w:rPr>
        <w:t>§ 1</w:t>
      </w:r>
    </w:p>
    <w:p w:rsidR="00A668C2" w:rsidRPr="00E26BB2" w:rsidRDefault="00EC592E" w:rsidP="00671439">
      <w:pPr>
        <w:widowControl w:val="0"/>
        <w:numPr>
          <w:ilvl w:val="0"/>
          <w:numId w:val="14"/>
        </w:numPr>
        <w:tabs>
          <w:tab w:val="clear" w:pos="0"/>
        </w:tabs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E26BB2">
        <w:rPr>
          <w:rFonts w:asciiTheme="minorHAnsi" w:eastAsia="SimSun" w:hAnsiTheme="minorHAnsi" w:cstheme="minorHAnsi"/>
          <w:kern w:val="1"/>
          <w:lang w:eastAsia="hi-IN" w:bidi="hi-IN"/>
        </w:rPr>
        <w:t xml:space="preserve">Przedmiotem umowy jest </w:t>
      </w:r>
      <w:r w:rsidR="009B4F46" w:rsidRPr="00E26BB2">
        <w:rPr>
          <w:rFonts w:asciiTheme="minorHAnsi" w:eastAsia="SimSun" w:hAnsiTheme="minorHAnsi" w:cstheme="minorHAnsi"/>
          <w:kern w:val="1"/>
          <w:lang w:eastAsia="hi-IN" w:bidi="hi-IN"/>
        </w:rPr>
        <w:t xml:space="preserve"> wykonanie </w:t>
      </w:r>
      <w:r w:rsidR="006B7A60" w:rsidRPr="00E26BB2">
        <w:rPr>
          <w:rFonts w:asciiTheme="minorHAnsi" w:eastAsia="SimSun" w:hAnsiTheme="minorHAnsi" w:cstheme="minorHAnsi"/>
          <w:kern w:val="1"/>
          <w:lang w:eastAsia="hi-IN" w:bidi="hi-IN"/>
        </w:rPr>
        <w:t xml:space="preserve">zadania </w:t>
      </w:r>
      <w:r w:rsidR="00A668C2" w:rsidRPr="00E26BB2">
        <w:rPr>
          <w:rFonts w:asciiTheme="minorHAnsi" w:eastAsia="SimSun" w:hAnsiTheme="minorHAnsi" w:cstheme="minorHAnsi"/>
          <w:kern w:val="1"/>
          <w:lang w:eastAsia="hi-IN" w:bidi="hi-IN"/>
        </w:rPr>
        <w:t>pod nazwą:</w:t>
      </w:r>
    </w:p>
    <w:p w:rsidR="00CD74AC" w:rsidRPr="00E26BB2" w:rsidRDefault="009B4F46" w:rsidP="00671439">
      <w:pPr>
        <w:widowControl w:val="0"/>
        <w:ind w:left="360" w:hanging="360"/>
        <w:jc w:val="both"/>
        <w:rPr>
          <w:rFonts w:asciiTheme="minorHAnsi" w:hAnsiTheme="minorHAnsi" w:cstheme="minorHAnsi"/>
          <w:b/>
        </w:rPr>
      </w:pPr>
      <w:r w:rsidRPr="00E26BB2">
        <w:rPr>
          <w:rFonts w:asciiTheme="minorHAnsi" w:hAnsiTheme="minorHAnsi" w:cstheme="minorHAnsi"/>
          <w:b/>
        </w:rPr>
        <w:t>………………………………………………………………………………………………………………………………………………..</w:t>
      </w:r>
    </w:p>
    <w:p w:rsidR="009B4F46" w:rsidRPr="00E26BB2" w:rsidRDefault="009B4F46" w:rsidP="00671439">
      <w:pPr>
        <w:pStyle w:val="Akapitzlist"/>
        <w:widowControl w:val="0"/>
        <w:ind w:left="360" w:hanging="360"/>
        <w:jc w:val="both"/>
        <w:rPr>
          <w:rFonts w:asciiTheme="minorHAnsi" w:eastAsia="SimSun" w:hAnsiTheme="minorHAnsi" w:cstheme="minorHAnsi"/>
          <w:b/>
          <w:kern w:val="1"/>
          <w:lang w:eastAsia="hi-IN" w:bidi="hi-IN"/>
        </w:rPr>
      </w:pPr>
      <w:r w:rsidRPr="00E26BB2">
        <w:rPr>
          <w:rFonts w:asciiTheme="minorHAnsi" w:eastAsia="SimSun" w:hAnsiTheme="minorHAnsi" w:cstheme="minorHAnsi"/>
          <w:kern w:val="1"/>
          <w:lang w:eastAsia="hi-IN" w:bidi="hi-IN"/>
        </w:rPr>
        <w:t>na któr</w:t>
      </w:r>
      <w:r w:rsidR="006B7A60" w:rsidRPr="00E26BB2">
        <w:rPr>
          <w:rFonts w:asciiTheme="minorHAnsi" w:eastAsia="SimSun" w:hAnsiTheme="minorHAnsi" w:cstheme="minorHAnsi"/>
          <w:kern w:val="1"/>
          <w:lang w:eastAsia="hi-IN" w:bidi="hi-IN"/>
        </w:rPr>
        <w:t>e</w:t>
      </w:r>
      <w:r w:rsidRPr="00E26BB2">
        <w:rPr>
          <w:rFonts w:asciiTheme="minorHAnsi" w:eastAsia="SimSun" w:hAnsiTheme="minorHAnsi" w:cstheme="minorHAnsi"/>
          <w:kern w:val="1"/>
          <w:lang w:eastAsia="hi-IN" w:bidi="hi-IN"/>
        </w:rPr>
        <w:t xml:space="preserve"> składa się:</w:t>
      </w:r>
    </w:p>
    <w:p w:rsidR="009B4F46" w:rsidRPr="00E26BB2" w:rsidRDefault="006B7A60" w:rsidP="00671439">
      <w:pPr>
        <w:pStyle w:val="Akapitzlist"/>
        <w:numPr>
          <w:ilvl w:val="0"/>
          <w:numId w:val="42"/>
        </w:numPr>
        <w:suppressAutoHyphens w:val="0"/>
        <w:jc w:val="both"/>
        <w:rPr>
          <w:rFonts w:asciiTheme="minorHAnsi" w:hAnsiTheme="minorHAnsi" w:cstheme="minorHAnsi"/>
        </w:rPr>
      </w:pPr>
      <w:r w:rsidRPr="00E26BB2">
        <w:rPr>
          <w:rFonts w:asciiTheme="minorHAnsi" w:hAnsiTheme="minorHAnsi" w:cstheme="minorHAnsi"/>
        </w:rPr>
        <w:t xml:space="preserve">wykonanie </w:t>
      </w:r>
      <w:r w:rsidR="009B4F46" w:rsidRPr="00E26BB2">
        <w:rPr>
          <w:rFonts w:asciiTheme="minorHAnsi" w:hAnsiTheme="minorHAnsi" w:cstheme="minorHAnsi"/>
        </w:rPr>
        <w:t>projekt</w:t>
      </w:r>
      <w:r w:rsidRPr="00E26BB2">
        <w:rPr>
          <w:rFonts w:asciiTheme="minorHAnsi" w:hAnsiTheme="minorHAnsi" w:cstheme="minorHAnsi"/>
        </w:rPr>
        <w:t>u</w:t>
      </w:r>
      <w:r w:rsidR="009B4F46" w:rsidRPr="00E26BB2">
        <w:rPr>
          <w:rFonts w:asciiTheme="minorHAnsi" w:hAnsiTheme="minorHAnsi" w:cstheme="minorHAnsi"/>
        </w:rPr>
        <w:t xml:space="preserve"> wykonawcz</w:t>
      </w:r>
      <w:r w:rsidRPr="00E26BB2">
        <w:rPr>
          <w:rFonts w:asciiTheme="minorHAnsi" w:hAnsiTheme="minorHAnsi" w:cstheme="minorHAnsi"/>
        </w:rPr>
        <w:t>ego</w:t>
      </w:r>
      <w:r w:rsidR="009B4F46" w:rsidRPr="00E26BB2">
        <w:rPr>
          <w:rFonts w:asciiTheme="minorHAnsi" w:hAnsiTheme="minorHAnsi" w:cstheme="minorHAnsi"/>
        </w:rPr>
        <w:t xml:space="preserve"> </w:t>
      </w:r>
      <w:r w:rsidR="004E5A03" w:rsidRPr="00E26BB2">
        <w:rPr>
          <w:rFonts w:asciiTheme="minorHAnsi" w:hAnsiTheme="minorHAnsi" w:cstheme="minorHAnsi"/>
        </w:rPr>
        <w:t>wraz z kosztorysem inwestorskim wykonany</w:t>
      </w:r>
      <w:r w:rsidRPr="00E26BB2">
        <w:rPr>
          <w:rFonts w:asciiTheme="minorHAnsi" w:hAnsiTheme="minorHAnsi" w:cstheme="minorHAnsi"/>
        </w:rPr>
        <w:t>m</w:t>
      </w:r>
      <w:r w:rsidR="004E5A03" w:rsidRPr="00E26BB2">
        <w:rPr>
          <w:rFonts w:asciiTheme="minorHAnsi" w:hAnsiTheme="minorHAnsi" w:cstheme="minorHAnsi"/>
        </w:rPr>
        <w:t xml:space="preserve"> w oparciu o </w:t>
      </w:r>
      <w:r w:rsidR="009B4F46" w:rsidRPr="00E26BB2">
        <w:rPr>
          <w:rFonts w:asciiTheme="minorHAnsi" w:hAnsiTheme="minorHAnsi" w:cstheme="minorHAnsi"/>
        </w:rPr>
        <w:t>warunk</w:t>
      </w:r>
      <w:r w:rsidR="004E5A03" w:rsidRPr="00E26BB2">
        <w:rPr>
          <w:rFonts w:asciiTheme="minorHAnsi" w:hAnsiTheme="minorHAnsi" w:cstheme="minorHAnsi"/>
        </w:rPr>
        <w:t>i</w:t>
      </w:r>
      <w:r w:rsidR="009B4F46" w:rsidRPr="00E26BB2">
        <w:rPr>
          <w:rFonts w:asciiTheme="minorHAnsi" w:hAnsiTheme="minorHAnsi" w:cstheme="minorHAnsi"/>
        </w:rPr>
        <w:t xml:space="preserve"> techniczn</w:t>
      </w:r>
      <w:r w:rsidR="004E5A03" w:rsidRPr="00E26BB2">
        <w:rPr>
          <w:rFonts w:asciiTheme="minorHAnsi" w:hAnsiTheme="minorHAnsi" w:cstheme="minorHAnsi"/>
        </w:rPr>
        <w:t>e</w:t>
      </w:r>
      <w:r w:rsidR="009B4F46" w:rsidRPr="00E26BB2">
        <w:rPr>
          <w:rFonts w:asciiTheme="minorHAnsi" w:hAnsiTheme="minorHAnsi" w:cstheme="minorHAnsi"/>
        </w:rPr>
        <w:t xml:space="preserve"> nr WTS  </w:t>
      </w:r>
      <w:r w:rsidR="009839B5" w:rsidRPr="00E26BB2">
        <w:rPr>
          <w:rFonts w:asciiTheme="minorHAnsi" w:hAnsiTheme="minorHAnsi" w:cstheme="minorHAnsi"/>
        </w:rPr>
        <w:t>……………….</w:t>
      </w:r>
      <w:r w:rsidR="004E5A03" w:rsidRPr="00E26BB2">
        <w:rPr>
          <w:rFonts w:asciiTheme="minorHAnsi" w:hAnsiTheme="minorHAnsi" w:cstheme="minorHAnsi"/>
        </w:rPr>
        <w:t>,</w:t>
      </w:r>
    </w:p>
    <w:p w:rsidR="0051682D" w:rsidRPr="00E26BB2" w:rsidRDefault="0051682D" w:rsidP="00671439">
      <w:pPr>
        <w:pStyle w:val="Akapitzlist"/>
        <w:numPr>
          <w:ilvl w:val="0"/>
          <w:numId w:val="42"/>
        </w:numPr>
        <w:suppressAutoHyphens w:val="0"/>
        <w:jc w:val="both"/>
        <w:rPr>
          <w:rFonts w:asciiTheme="minorHAnsi" w:hAnsiTheme="minorHAnsi" w:cstheme="minorHAnsi"/>
        </w:rPr>
      </w:pPr>
      <w:r w:rsidRPr="00E26BB2">
        <w:rPr>
          <w:rFonts w:asciiTheme="minorHAnsi" w:hAnsiTheme="minorHAnsi" w:cstheme="minorHAnsi"/>
        </w:rPr>
        <w:t xml:space="preserve">wykonanie robót budowlanych </w:t>
      </w:r>
      <w:r w:rsidR="006B7A60" w:rsidRPr="00E26BB2">
        <w:rPr>
          <w:rFonts w:asciiTheme="minorHAnsi" w:hAnsiTheme="minorHAnsi" w:cstheme="minorHAnsi"/>
        </w:rPr>
        <w:t>według</w:t>
      </w:r>
      <w:r w:rsidRPr="00E26BB2">
        <w:rPr>
          <w:rFonts w:asciiTheme="minorHAnsi" w:hAnsiTheme="minorHAnsi" w:cstheme="minorHAnsi"/>
        </w:rPr>
        <w:t xml:space="preserve"> </w:t>
      </w:r>
      <w:r w:rsidR="009839B5" w:rsidRPr="00E26BB2">
        <w:rPr>
          <w:rFonts w:asciiTheme="minorHAnsi" w:hAnsiTheme="minorHAnsi" w:cstheme="minorHAnsi"/>
        </w:rPr>
        <w:t>zatwierdzonego przez Spółkę projektu wykonawczego</w:t>
      </w:r>
      <w:r w:rsidRPr="00E26BB2">
        <w:rPr>
          <w:rFonts w:asciiTheme="minorHAnsi" w:hAnsiTheme="minorHAnsi" w:cstheme="minorHAnsi"/>
        </w:rPr>
        <w:t>.</w:t>
      </w:r>
    </w:p>
    <w:p w:rsidR="00671439" w:rsidRPr="00E26BB2" w:rsidRDefault="00671439" w:rsidP="00671439">
      <w:pPr>
        <w:pStyle w:val="Akapitzlist"/>
        <w:numPr>
          <w:ilvl w:val="0"/>
          <w:numId w:val="41"/>
        </w:numPr>
        <w:suppressAutoHyphens w:val="0"/>
        <w:ind w:left="360"/>
        <w:jc w:val="both"/>
        <w:rPr>
          <w:rFonts w:asciiTheme="minorHAnsi" w:hAnsiTheme="minorHAnsi" w:cstheme="minorHAnsi"/>
        </w:rPr>
      </w:pPr>
      <w:r w:rsidRPr="00E26BB2">
        <w:rPr>
          <w:rFonts w:asciiTheme="minorHAnsi" w:hAnsiTheme="minorHAnsi" w:cstheme="minorHAnsi"/>
        </w:rPr>
        <w:t xml:space="preserve">Projekt wykonawczy winien być wykonany w </w:t>
      </w:r>
      <w:r w:rsidR="00EE5389" w:rsidRPr="00E26BB2">
        <w:rPr>
          <w:rFonts w:asciiTheme="minorHAnsi" w:hAnsiTheme="minorHAnsi" w:cstheme="minorHAnsi"/>
        </w:rPr>
        <w:t xml:space="preserve">2 </w:t>
      </w:r>
      <w:r w:rsidRPr="00E26BB2">
        <w:rPr>
          <w:rFonts w:asciiTheme="minorHAnsi" w:hAnsiTheme="minorHAnsi" w:cstheme="minorHAnsi"/>
        </w:rPr>
        <w:t>egzemplarzach</w:t>
      </w:r>
      <w:r w:rsidR="00862620" w:rsidRPr="00E26BB2">
        <w:rPr>
          <w:rFonts w:asciiTheme="minorHAnsi" w:hAnsiTheme="minorHAnsi" w:cstheme="minorHAnsi"/>
        </w:rPr>
        <w:t xml:space="preserve"> w wersji papierowej</w:t>
      </w:r>
      <w:r w:rsidRPr="00E26BB2">
        <w:rPr>
          <w:rFonts w:asciiTheme="minorHAnsi" w:hAnsiTheme="minorHAnsi" w:cstheme="minorHAnsi"/>
        </w:rPr>
        <w:t>.</w:t>
      </w:r>
    </w:p>
    <w:p w:rsidR="00671439" w:rsidRPr="00E26BB2" w:rsidRDefault="00671439" w:rsidP="00671439">
      <w:pPr>
        <w:pStyle w:val="Akapitzlist"/>
        <w:numPr>
          <w:ilvl w:val="0"/>
          <w:numId w:val="41"/>
        </w:numPr>
        <w:suppressAutoHyphens w:val="0"/>
        <w:ind w:left="360"/>
        <w:jc w:val="both"/>
        <w:rPr>
          <w:rFonts w:asciiTheme="minorHAnsi" w:hAnsiTheme="minorHAnsi" w:cstheme="minorHAnsi"/>
        </w:rPr>
      </w:pPr>
      <w:r w:rsidRPr="00E26BB2">
        <w:rPr>
          <w:rFonts w:asciiTheme="minorHAnsi" w:hAnsiTheme="minorHAnsi" w:cstheme="minorHAnsi"/>
        </w:rPr>
        <w:t xml:space="preserve">Kosztorys inwestorski </w:t>
      </w:r>
      <w:r w:rsidRPr="00E26BB2">
        <w:rPr>
          <w:rFonts w:asciiTheme="minorHAnsi" w:eastAsia="SimSun" w:hAnsiTheme="minorHAnsi" w:cstheme="minorHAnsi"/>
          <w:kern w:val="1"/>
          <w:lang w:eastAsia="hi-IN" w:bidi="hi-IN"/>
        </w:rPr>
        <w:t>zgodny z § 7 rozporządzenie Ministra Infrastruktury z dnia 18 maja 2004 r. w sprawie określenia metod i podstaw sporządzania kosztorysu inwestorskiego, obliczania planowanych kosztów prac projektowych oraz planowanych kosztów</w:t>
      </w:r>
      <w:r w:rsidRPr="00E26BB2">
        <w:rPr>
          <w:rFonts w:asciiTheme="minorHAnsi" w:hAnsiTheme="minorHAnsi" w:cstheme="minorHAnsi"/>
        </w:rPr>
        <w:t xml:space="preserve"> robót budowlanych  określonych w programie funkcjonalno-użytkowym (Dz.U. z 2004r. Nr 130, poz. 1389 ze zm.) winien być wykonany w </w:t>
      </w:r>
      <w:r w:rsidR="00EE5389" w:rsidRPr="00E26BB2">
        <w:rPr>
          <w:rFonts w:asciiTheme="minorHAnsi" w:hAnsiTheme="minorHAnsi" w:cstheme="minorHAnsi"/>
        </w:rPr>
        <w:t xml:space="preserve">1 </w:t>
      </w:r>
      <w:r w:rsidR="00862620" w:rsidRPr="00E26BB2">
        <w:rPr>
          <w:rFonts w:asciiTheme="minorHAnsi" w:hAnsiTheme="minorHAnsi" w:cstheme="minorHAnsi"/>
        </w:rPr>
        <w:t>egzemplarzu w wersji papierowej</w:t>
      </w:r>
    </w:p>
    <w:p w:rsidR="00671439" w:rsidRPr="00E26BB2" w:rsidRDefault="00671439" w:rsidP="00671439">
      <w:pPr>
        <w:pStyle w:val="Akapitzlist"/>
        <w:numPr>
          <w:ilvl w:val="0"/>
          <w:numId w:val="41"/>
        </w:numPr>
        <w:suppressAutoHyphens w:val="0"/>
        <w:ind w:left="360"/>
        <w:jc w:val="both"/>
        <w:rPr>
          <w:rFonts w:asciiTheme="minorHAnsi" w:hAnsiTheme="minorHAnsi" w:cstheme="minorHAnsi"/>
        </w:rPr>
      </w:pPr>
      <w:r w:rsidRPr="00E26BB2">
        <w:rPr>
          <w:rFonts w:asciiTheme="minorHAnsi" w:hAnsiTheme="minorHAnsi" w:cstheme="minorHAnsi"/>
        </w:rPr>
        <w:t xml:space="preserve">Całość </w:t>
      </w:r>
      <w:r w:rsidR="009839B5" w:rsidRPr="00E26BB2">
        <w:rPr>
          <w:rFonts w:asciiTheme="minorHAnsi" w:hAnsiTheme="minorHAnsi" w:cstheme="minorHAnsi"/>
        </w:rPr>
        <w:t xml:space="preserve">projektu wykonawczego </w:t>
      </w:r>
      <w:r w:rsidRPr="00E26BB2">
        <w:rPr>
          <w:rFonts w:asciiTheme="minorHAnsi" w:hAnsiTheme="minorHAnsi" w:cstheme="minorHAnsi"/>
        </w:rPr>
        <w:t>należy dostarczyć w 1 egzemplarzu w formie elektronicznej na nośniku danych w formacie „PDF”</w:t>
      </w:r>
      <w:r w:rsidR="002614B6" w:rsidRPr="00E26BB2">
        <w:rPr>
          <w:rFonts w:asciiTheme="minorHAnsi" w:hAnsiTheme="minorHAnsi" w:cstheme="minorHAnsi"/>
        </w:rPr>
        <w:t>.</w:t>
      </w:r>
    </w:p>
    <w:p w:rsidR="002614B6" w:rsidRPr="00E26BB2" w:rsidRDefault="009839B5" w:rsidP="00671439">
      <w:pPr>
        <w:pStyle w:val="Akapitzlist"/>
        <w:numPr>
          <w:ilvl w:val="0"/>
          <w:numId w:val="41"/>
        </w:numPr>
        <w:suppressAutoHyphens w:val="0"/>
        <w:ind w:left="360"/>
        <w:jc w:val="both"/>
        <w:rPr>
          <w:rFonts w:asciiTheme="minorHAnsi" w:hAnsiTheme="minorHAnsi" w:cstheme="minorHAnsi"/>
        </w:rPr>
      </w:pPr>
      <w:r w:rsidRPr="00E26BB2">
        <w:rPr>
          <w:rFonts w:asciiTheme="minorHAnsi" w:hAnsiTheme="minorHAnsi" w:cstheme="minorHAnsi"/>
        </w:rPr>
        <w:t xml:space="preserve">Projekt wykonawczy winien </w:t>
      </w:r>
      <w:r w:rsidR="002614B6" w:rsidRPr="00E26BB2">
        <w:rPr>
          <w:rFonts w:asciiTheme="minorHAnsi" w:hAnsiTheme="minorHAnsi" w:cstheme="minorHAnsi"/>
        </w:rPr>
        <w:t xml:space="preserve">być </w:t>
      </w:r>
      <w:r w:rsidRPr="00E26BB2">
        <w:rPr>
          <w:rFonts w:asciiTheme="minorHAnsi" w:hAnsiTheme="minorHAnsi" w:cstheme="minorHAnsi"/>
        </w:rPr>
        <w:t xml:space="preserve">opracowany </w:t>
      </w:r>
      <w:r w:rsidR="002614B6" w:rsidRPr="00E26BB2">
        <w:rPr>
          <w:rFonts w:asciiTheme="minorHAnsi" w:hAnsiTheme="minorHAnsi" w:cstheme="minorHAnsi"/>
        </w:rPr>
        <w:t>przez osobę posiadającą uprawnienia do projektowania sieci elektroenergetycznych.</w:t>
      </w:r>
    </w:p>
    <w:p w:rsidR="009B4F46" w:rsidRPr="00E26BB2" w:rsidRDefault="009B4F46" w:rsidP="009839B5">
      <w:pPr>
        <w:pStyle w:val="Akapitzlist"/>
        <w:numPr>
          <w:ilvl w:val="0"/>
          <w:numId w:val="41"/>
        </w:numPr>
        <w:suppressAutoHyphens w:val="0"/>
        <w:ind w:left="360"/>
        <w:jc w:val="both"/>
        <w:rPr>
          <w:rFonts w:asciiTheme="minorHAnsi" w:eastAsia="SimSun" w:hAnsiTheme="minorHAnsi" w:cstheme="minorHAnsi"/>
          <w:b/>
          <w:kern w:val="1"/>
          <w:lang w:eastAsia="hi-IN" w:bidi="hi-IN"/>
        </w:rPr>
      </w:pPr>
      <w:r w:rsidRPr="00E26BB2">
        <w:rPr>
          <w:rFonts w:asciiTheme="minorHAnsi" w:eastAsia="SimSun" w:hAnsiTheme="minorHAnsi" w:cstheme="minorHAnsi"/>
          <w:kern w:val="1"/>
          <w:lang w:eastAsia="hi-IN" w:bidi="hi-IN"/>
        </w:rPr>
        <w:t xml:space="preserve">Szczegółowy zakres zadania określony jest </w:t>
      </w:r>
      <w:r w:rsidR="00EE5389" w:rsidRPr="00E26BB2">
        <w:rPr>
          <w:rFonts w:asciiTheme="minorHAnsi" w:eastAsia="SimSun" w:hAnsiTheme="minorHAnsi" w:cstheme="minorHAnsi"/>
          <w:kern w:val="1"/>
          <w:lang w:eastAsia="hi-IN" w:bidi="hi-IN"/>
        </w:rPr>
        <w:t>w zapytaniu ofertowym nr ……………. i jego załącznikach</w:t>
      </w:r>
      <w:r w:rsidRPr="00E26BB2">
        <w:rPr>
          <w:rFonts w:asciiTheme="minorHAnsi" w:eastAsia="SimSun" w:hAnsiTheme="minorHAnsi" w:cstheme="minorHAnsi"/>
          <w:kern w:val="1"/>
          <w:lang w:eastAsia="hi-IN" w:bidi="hi-IN"/>
        </w:rPr>
        <w:t xml:space="preserve">, z którym Wykonawca zapoznał się </w:t>
      </w:r>
      <w:r w:rsidR="00671439" w:rsidRPr="00E26BB2">
        <w:rPr>
          <w:rFonts w:asciiTheme="minorHAnsi" w:eastAsia="SimSun" w:hAnsiTheme="minorHAnsi" w:cstheme="minorHAnsi"/>
          <w:kern w:val="1"/>
          <w:lang w:eastAsia="hi-IN" w:bidi="hi-IN"/>
        </w:rPr>
        <w:t xml:space="preserve">przed zawarciem niniejszej umowy </w:t>
      </w:r>
      <w:r w:rsidRPr="00E26BB2">
        <w:rPr>
          <w:rFonts w:asciiTheme="minorHAnsi" w:eastAsia="SimSun" w:hAnsiTheme="minorHAnsi" w:cstheme="minorHAnsi"/>
          <w:kern w:val="1"/>
          <w:lang w:eastAsia="hi-IN" w:bidi="hi-IN"/>
        </w:rPr>
        <w:t>i akceptuje je w całości.</w:t>
      </w:r>
    </w:p>
    <w:p w:rsidR="00445308" w:rsidRPr="00E26BB2" w:rsidRDefault="00445308" w:rsidP="00ED1A19">
      <w:pPr>
        <w:widowControl w:val="0"/>
        <w:jc w:val="both"/>
        <w:rPr>
          <w:rFonts w:asciiTheme="minorHAnsi" w:eastAsia="SimSun" w:hAnsiTheme="minorHAnsi" w:cstheme="minorHAnsi"/>
          <w:b/>
          <w:kern w:val="1"/>
          <w:lang w:eastAsia="hi-IN" w:bidi="hi-IN"/>
        </w:rPr>
      </w:pPr>
    </w:p>
    <w:p w:rsidR="00EC592E" w:rsidRPr="00E26BB2" w:rsidRDefault="00EC592E" w:rsidP="00296125">
      <w:pPr>
        <w:widowControl w:val="0"/>
        <w:jc w:val="center"/>
        <w:rPr>
          <w:rFonts w:asciiTheme="minorHAnsi" w:eastAsia="SimSun" w:hAnsiTheme="minorHAnsi" w:cstheme="minorHAnsi"/>
          <w:b/>
          <w:kern w:val="1"/>
          <w:lang w:eastAsia="hi-IN" w:bidi="hi-IN"/>
        </w:rPr>
      </w:pPr>
      <w:r w:rsidRPr="00E26BB2">
        <w:rPr>
          <w:rFonts w:asciiTheme="minorHAnsi" w:eastAsia="SimSun" w:hAnsiTheme="minorHAnsi" w:cstheme="minorHAnsi"/>
          <w:b/>
          <w:kern w:val="1"/>
          <w:lang w:eastAsia="hi-IN" w:bidi="hi-IN"/>
        </w:rPr>
        <w:t>§ 2</w:t>
      </w:r>
    </w:p>
    <w:p w:rsidR="00EC592E" w:rsidRPr="00E26BB2" w:rsidRDefault="00EC592E" w:rsidP="00296125">
      <w:pPr>
        <w:widowControl w:val="0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Theme="minorHAnsi" w:eastAsia="SimSun" w:hAnsiTheme="minorHAnsi" w:cstheme="minorHAnsi"/>
          <w:kern w:val="1"/>
          <w:lang w:eastAsia="hi-IN" w:bidi="hi-IN"/>
        </w:rPr>
        <w:t>Przed</w:t>
      </w:r>
      <w:r w:rsidR="00A668C2" w:rsidRPr="00E26BB2">
        <w:rPr>
          <w:rFonts w:asciiTheme="minorHAnsi" w:eastAsia="SimSun" w:hAnsiTheme="minorHAnsi" w:cstheme="minorHAnsi"/>
          <w:kern w:val="1"/>
          <w:lang w:eastAsia="hi-IN" w:bidi="hi-IN"/>
        </w:rPr>
        <w:t>miot umowy określony w § 1 ust.</w:t>
      </w:r>
      <w:r w:rsidR="00EF523E" w:rsidRPr="00E26BB2">
        <w:rPr>
          <w:rFonts w:asciiTheme="minorHAnsi" w:eastAsia="SimSun" w:hAnsiTheme="minorHAnsi" w:cstheme="minorHAnsi"/>
          <w:kern w:val="1"/>
          <w:lang w:eastAsia="hi-IN" w:bidi="hi-IN"/>
        </w:rPr>
        <w:t xml:space="preserve"> </w:t>
      </w:r>
      <w:r w:rsidRPr="00E26BB2">
        <w:rPr>
          <w:rFonts w:asciiTheme="minorHAnsi" w:eastAsia="SimSun" w:hAnsiTheme="minorHAnsi" w:cstheme="minorHAnsi"/>
          <w:kern w:val="1"/>
          <w:lang w:eastAsia="hi-IN" w:bidi="hi-IN"/>
        </w:rPr>
        <w:t>1</w:t>
      </w:r>
      <w:r w:rsidRPr="00E26BB2">
        <w:rPr>
          <w:rFonts w:ascii="Calibri" w:eastAsia="SimSun" w:hAnsi="Calibri"/>
          <w:kern w:val="1"/>
          <w:lang w:eastAsia="hi-IN" w:bidi="hi-IN"/>
        </w:rPr>
        <w:t xml:space="preserve"> będzie realizowany przez Wykonawcę na podstawie dokumen</w:t>
      </w:r>
      <w:r w:rsidR="009B4F46" w:rsidRPr="00E26BB2">
        <w:rPr>
          <w:rFonts w:ascii="Calibri" w:eastAsia="SimSun" w:hAnsi="Calibri"/>
          <w:kern w:val="1"/>
          <w:lang w:eastAsia="hi-IN" w:bidi="hi-IN"/>
        </w:rPr>
        <w:t xml:space="preserve">tów, o których mowa w § 1 ust. </w:t>
      </w:r>
      <w:r w:rsidR="006B7A60" w:rsidRPr="00E26BB2">
        <w:rPr>
          <w:rFonts w:ascii="Calibri" w:eastAsia="SimSun" w:hAnsi="Calibri"/>
          <w:kern w:val="1"/>
          <w:lang w:eastAsia="hi-IN" w:bidi="hi-IN"/>
        </w:rPr>
        <w:t>6</w:t>
      </w:r>
      <w:r w:rsidRPr="00E26BB2">
        <w:rPr>
          <w:rFonts w:ascii="Calibri" w:eastAsia="SimSun" w:hAnsi="Calibri"/>
          <w:kern w:val="1"/>
          <w:lang w:eastAsia="hi-IN" w:bidi="hi-IN"/>
        </w:rPr>
        <w:t>.</w:t>
      </w:r>
    </w:p>
    <w:p w:rsidR="00EE65A3" w:rsidRPr="00E26BB2" w:rsidRDefault="00EE65A3" w:rsidP="00296125">
      <w:pPr>
        <w:widowControl w:val="0"/>
        <w:jc w:val="both"/>
        <w:rPr>
          <w:rFonts w:ascii="Calibri" w:eastAsia="SimSun" w:hAnsi="Calibri"/>
          <w:kern w:val="1"/>
          <w:lang w:eastAsia="hi-IN" w:bidi="hi-IN"/>
        </w:rPr>
      </w:pPr>
    </w:p>
    <w:p w:rsidR="003C0135" w:rsidRPr="00E26BB2" w:rsidRDefault="003C0135" w:rsidP="00296125">
      <w:pPr>
        <w:widowControl w:val="0"/>
        <w:jc w:val="center"/>
        <w:rPr>
          <w:rFonts w:ascii="Calibri" w:eastAsia="SimSun" w:hAnsi="Calibri"/>
          <w:b/>
          <w:kern w:val="1"/>
          <w:lang w:eastAsia="hi-IN" w:bidi="hi-IN"/>
        </w:rPr>
      </w:pPr>
    </w:p>
    <w:p w:rsidR="00EC592E" w:rsidRPr="00E26BB2" w:rsidRDefault="00EC592E" w:rsidP="00296125">
      <w:pPr>
        <w:widowControl w:val="0"/>
        <w:jc w:val="center"/>
        <w:rPr>
          <w:rFonts w:ascii="Calibri" w:eastAsia="SimSun" w:hAnsi="Calibri"/>
          <w:b/>
          <w:kern w:val="1"/>
          <w:lang w:eastAsia="hi-IN" w:bidi="hi-IN"/>
        </w:rPr>
      </w:pPr>
      <w:r w:rsidRPr="00E26BB2">
        <w:rPr>
          <w:rFonts w:ascii="Calibri" w:eastAsia="SimSun" w:hAnsi="Calibri"/>
          <w:b/>
          <w:kern w:val="1"/>
          <w:lang w:eastAsia="hi-IN" w:bidi="hi-IN"/>
        </w:rPr>
        <w:lastRenderedPageBreak/>
        <w:t>§ 3</w:t>
      </w:r>
    </w:p>
    <w:p w:rsidR="00387489" w:rsidRPr="00E26BB2" w:rsidRDefault="00EC592E" w:rsidP="009D0EC8">
      <w:pPr>
        <w:pStyle w:val="Akapitzlist"/>
        <w:widowControl w:val="0"/>
        <w:numPr>
          <w:ilvl w:val="0"/>
          <w:numId w:val="43"/>
        </w:numPr>
        <w:jc w:val="both"/>
        <w:rPr>
          <w:rFonts w:asciiTheme="minorHAnsi" w:eastAsia="SimSun" w:hAnsiTheme="minorHAnsi" w:cstheme="minorHAnsi"/>
          <w:b/>
          <w:kern w:val="1"/>
          <w:lang w:eastAsia="hi-IN" w:bidi="hi-IN"/>
        </w:rPr>
      </w:pPr>
      <w:r w:rsidRPr="00E26BB2">
        <w:rPr>
          <w:rFonts w:asciiTheme="minorHAnsi" w:eastAsia="SimSun" w:hAnsiTheme="minorHAnsi" w:cstheme="minorHAnsi"/>
          <w:kern w:val="1"/>
          <w:lang w:eastAsia="hi-IN" w:bidi="hi-IN"/>
        </w:rPr>
        <w:t>Wykon</w:t>
      </w:r>
      <w:r w:rsidR="00612229" w:rsidRPr="00E26BB2">
        <w:rPr>
          <w:rFonts w:asciiTheme="minorHAnsi" w:eastAsia="SimSun" w:hAnsiTheme="minorHAnsi" w:cstheme="minorHAnsi"/>
          <w:kern w:val="1"/>
          <w:lang w:eastAsia="hi-IN" w:bidi="hi-IN"/>
        </w:rPr>
        <w:t>awca wykona przedmiot umowy</w:t>
      </w:r>
      <w:r w:rsidRPr="00E26BB2">
        <w:rPr>
          <w:rFonts w:asciiTheme="minorHAnsi" w:eastAsia="SimSun" w:hAnsiTheme="minorHAnsi" w:cstheme="minorHAnsi"/>
          <w:kern w:val="1"/>
          <w:lang w:eastAsia="hi-IN" w:bidi="hi-IN"/>
        </w:rPr>
        <w:t xml:space="preserve"> w terminie</w:t>
      </w:r>
      <w:r w:rsidR="00E13B86" w:rsidRPr="00E26BB2">
        <w:rPr>
          <w:rFonts w:asciiTheme="minorHAnsi" w:eastAsia="SimSun" w:hAnsiTheme="minorHAnsi" w:cstheme="minorHAnsi"/>
          <w:kern w:val="1"/>
          <w:lang w:eastAsia="hi-IN" w:bidi="hi-IN"/>
        </w:rPr>
        <w:t xml:space="preserve"> do dnia</w:t>
      </w:r>
      <w:r w:rsidRPr="00E26BB2">
        <w:rPr>
          <w:rFonts w:asciiTheme="minorHAnsi" w:eastAsia="SimSun" w:hAnsiTheme="minorHAnsi" w:cstheme="minorHAnsi"/>
          <w:kern w:val="1"/>
          <w:lang w:eastAsia="hi-IN" w:bidi="hi-IN"/>
        </w:rPr>
        <w:t xml:space="preserve">: </w:t>
      </w:r>
      <w:r w:rsidR="009B4F46" w:rsidRPr="00E26BB2">
        <w:rPr>
          <w:rFonts w:asciiTheme="minorHAnsi" w:eastAsia="SimSun" w:hAnsiTheme="minorHAnsi" w:cstheme="minorHAnsi"/>
          <w:b/>
          <w:kern w:val="1"/>
          <w:lang w:eastAsia="hi-IN" w:bidi="hi-IN"/>
        </w:rPr>
        <w:t>………………………..</w:t>
      </w:r>
    </w:p>
    <w:p w:rsidR="006B7A60" w:rsidRPr="00E26BB2" w:rsidRDefault="006B7A60" w:rsidP="006B7A60">
      <w:pPr>
        <w:numPr>
          <w:ilvl w:val="0"/>
          <w:numId w:val="43"/>
        </w:numPr>
        <w:suppressAutoHyphens w:val="0"/>
        <w:jc w:val="both"/>
        <w:rPr>
          <w:rFonts w:asciiTheme="minorHAnsi" w:hAnsiTheme="minorHAnsi" w:cstheme="minorHAnsi"/>
        </w:rPr>
      </w:pPr>
      <w:r w:rsidRPr="00E26BB2">
        <w:rPr>
          <w:rFonts w:asciiTheme="minorHAnsi" w:hAnsiTheme="minorHAnsi" w:cstheme="minorHAnsi"/>
        </w:rPr>
        <w:t xml:space="preserve">Wykonawca przekaże </w:t>
      </w:r>
      <w:r w:rsidR="00BC46B3" w:rsidRPr="00E26BB2">
        <w:rPr>
          <w:rFonts w:asciiTheme="minorHAnsi" w:hAnsiTheme="minorHAnsi" w:cstheme="minorHAnsi"/>
        </w:rPr>
        <w:t xml:space="preserve">do zatwierdzenia </w:t>
      </w:r>
      <w:r w:rsidRPr="00E26BB2">
        <w:rPr>
          <w:rFonts w:asciiTheme="minorHAnsi" w:hAnsiTheme="minorHAnsi" w:cstheme="minorHAnsi"/>
        </w:rPr>
        <w:t>Zamawiającemu w czasie umożliwiającym terminowe wykonanie całości przedmiotu umowy kompletn</w:t>
      </w:r>
      <w:r w:rsidR="008164A5" w:rsidRPr="00E26BB2">
        <w:rPr>
          <w:rFonts w:asciiTheme="minorHAnsi" w:hAnsiTheme="minorHAnsi" w:cstheme="minorHAnsi"/>
        </w:rPr>
        <w:t>y projekt wykonawczy</w:t>
      </w:r>
      <w:r w:rsidR="003C0135" w:rsidRPr="00E26BB2">
        <w:rPr>
          <w:rFonts w:asciiTheme="minorHAnsi" w:hAnsiTheme="minorHAnsi" w:cstheme="minorHAnsi"/>
        </w:rPr>
        <w:t xml:space="preserve"> w 2 egzemplarzach</w:t>
      </w:r>
      <w:r w:rsidRPr="00E26BB2">
        <w:rPr>
          <w:rFonts w:asciiTheme="minorHAnsi" w:hAnsiTheme="minorHAnsi" w:cstheme="minorHAnsi"/>
        </w:rPr>
        <w:t>.</w:t>
      </w:r>
    </w:p>
    <w:p w:rsidR="006B7A60" w:rsidRPr="00E26BB2" w:rsidRDefault="006B7A60" w:rsidP="006B7A60">
      <w:pPr>
        <w:numPr>
          <w:ilvl w:val="0"/>
          <w:numId w:val="43"/>
        </w:numPr>
        <w:suppressAutoHyphens w:val="0"/>
        <w:jc w:val="both"/>
        <w:rPr>
          <w:rFonts w:asciiTheme="minorHAnsi" w:hAnsiTheme="minorHAnsi" w:cstheme="minorHAnsi"/>
        </w:rPr>
      </w:pPr>
      <w:r w:rsidRPr="00E26BB2">
        <w:rPr>
          <w:rFonts w:asciiTheme="minorHAnsi" w:hAnsiTheme="minorHAnsi" w:cstheme="minorHAnsi"/>
        </w:rPr>
        <w:t xml:space="preserve">Zamawiający zobowiązuje się w terminie 14 dni od daty złożenia </w:t>
      </w:r>
      <w:r w:rsidR="003C0135" w:rsidRPr="00E26BB2">
        <w:rPr>
          <w:rFonts w:asciiTheme="minorHAnsi" w:hAnsiTheme="minorHAnsi" w:cstheme="minorHAnsi"/>
        </w:rPr>
        <w:t xml:space="preserve">projektu </w:t>
      </w:r>
      <w:r w:rsidR="004C7688" w:rsidRPr="00E26BB2">
        <w:rPr>
          <w:rFonts w:asciiTheme="minorHAnsi" w:hAnsiTheme="minorHAnsi" w:cstheme="minorHAnsi"/>
        </w:rPr>
        <w:t>o któr</w:t>
      </w:r>
      <w:r w:rsidR="003C0135" w:rsidRPr="00E26BB2">
        <w:rPr>
          <w:rFonts w:asciiTheme="minorHAnsi" w:hAnsiTheme="minorHAnsi" w:cstheme="minorHAnsi"/>
        </w:rPr>
        <w:t>ym</w:t>
      </w:r>
      <w:r w:rsidR="004C7688" w:rsidRPr="00E26BB2">
        <w:rPr>
          <w:rFonts w:asciiTheme="minorHAnsi" w:hAnsiTheme="minorHAnsi" w:cstheme="minorHAnsi"/>
        </w:rPr>
        <w:t xml:space="preserve"> mowa w ust.</w:t>
      </w:r>
      <w:r w:rsidR="003C0135" w:rsidRPr="00E26BB2">
        <w:rPr>
          <w:rFonts w:asciiTheme="minorHAnsi" w:hAnsiTheme="minorHAnsi" w:cstheme="minorHAnsi"/>
        </w:rPr>
        <w:t xml:space="preserve"> 2</w:t>
      </w:r>
      <w:r w:rsidRPr="00E26BB2">
        <w:rPr>
          <w:rFonts w:asciiTheme="minorHAnsi" w:hAnsiTheme="minorHAnsi" w:cstheme="minorHAnsi"/>
        </w:rPr>
        <w:t xml:space="preserve"> niniejszego paragrafu do je</w:t>
      </w:r>
      <w:r w:rsidR="003C0135" w:rsidRPr="00E26BB2">
        <w:rPr>
          <w:rFonts w:asciiTheme="minorHAnsi" w:hAnsiTheme="minorHAnsi" w:cstheme="minorHAnsi"/>
        </w:rPr>
        <w:t>go</w:t>
      </w:r>
      <w:r w:rsidRPr="00E26BB2">
        <w:rPr>
          <w:rFonts w:asciiTheme="minorHAnsi" w:hAnsiTheme="minorHAnsi" w:cstheme="minorHAnsi"/>
        </w:rPr>
        <w:t xml:space="preserve"> zatwierdzenia lub przekazania Wykonawcy na piśmie stosownych uwag.</w:t>
      </w:r>
      <w:r w:rsidR="00250100" w:rsidRPr="00E26BB2">
        <w:rPr>
          <w:rFonts w:asciiTheme="minorHAnsi" w:hAnsiTheme="minorHAnsi" w:cstheme="minorHAnsi"/>
        </w:rPr>
        <w:t xml:space="preserve"> W przypadku zatwierdzenia projektu </w:t>
      </w:r>
      <w:r w:rsidR="00D8534F" w:rsidRPr="00E26BB2">
        <w:rPr>
          <w:rFonts w:asciiTheme="minorHAnsi" w:hAnsiTheme="minorHAnsi" w:cstheme="minorHAnsi"/>
        </w:rPr>
        <w:t>wykonawczego Zamawiający sporządzi protokół odbioru projektu.</w:t>
      </w:r>
    </w:p>
    <w:p w:rsidR="006B7A60" w:rsidRPr="00E26BB2" w:rsidRDefault="006B7A60" w:rsidP="006B7A60">
      <w:pPr>
        <w:numPr>
          <w:ilvl w:val="0"/>
          <w:numId w:val="43"/>
        </w:numPr>
        <w:suppressAutoHyphens w:val="0"/>
        <w:jc w:val="both"/>
        <w:rPr>
          <w:rFonts w:asciiTheme="minorHAnsi" w:hAnsiTheme="minorHAnsi" w:cstheme="minorHAnsi"/>
        </w:rPr>
      </w:pPr>
      <w:r w:rsidRPr="00E26BB2">
        <w:rPr>
          <w:rFonts w:asciiTheme="minorHAnsi" w:hAnsiTheme="minorHAnsi" w:cstheme="minorHAnsi"/>
        </w:rPr>
        <w:t xml:space="preserve">Wykonawca w terminie </w:t>
      </w:r>
      <w:r w:rsidR="003C0135" w:rsidRPr="00E26BB2">
        <w:rPr>
          <w:rFonts w:asciiTheme="minorHAnsi" w:hAnsiTheme="minorHAnsi" w:cstheme="minorHAnsi"/>
        </w:rPr>
        <w:t>14</w:t>
      </w:r>
      <w:r w:rsidRPr="00E26BB2">
        <w:rPr>
          <w:rFonts w:asciiTheme="minorHAnsi" w:hAnsiTheme="minorHAnsi" w:cstheme="minorHAnsi"/>
        </w:rPr>
        <w:t xml:space="preserve"> dni od dnia otrzymania uwag przedstawi poprawioną dokumentację projektową.</w:t>
      </w:r>
    </w:p>
    <w:p w:rsidR="003C0135" w:rsidRPr="00E26BB2" w:rsidRDefault="003C0135" w:rsidP="003C0135">
      <w:pPr>
        <w:numPr>
          <w:ilvl w:val="0"/>
          <w:numId w:val="43"/>
        </w:numPr>
        <w:suppressAutoHyphens w:val="0"/>
        <w:jc w:val="both"/>
        <w:rPr>
          <w:rFonts w:asciiTheme="minorHAnsi" w:hAnsiTheme="minorHAnsi" w:cstheme="minorHAnsi"/>
        </w:rPr>
      </w:pPr>
      <w:r w:rsidRPr="00E26BB2">
        <w:rPr>
          <w:rFonts w:asciiTheme="minorHAnsi" w:hAnsiTheme="minorHAnsi" w:cstheme="minorHAnsi"/>
        </w:rPr>
        <w:t xml:space="preserve">Zamawiający dla robót objętych niniejszą umową </w:t>
      </w:r>
      <w:r w:rsidR="00BC46B3" w:rsidRPr="00E26BB2">
        <w:rPr>
          <w:rFonts w:asciiTheme="minorHAnsi" w:hAnsiTheme="minorHAnsi" w:cstheme="minorHAnsi"/>
        </w:rPr>
        <w:t xml:space="preserve">przekaże </w:t>
      </w:r>
      <w:r w:rsidRPr="00E26BB2">
        <w:rPr>
          <w:rFonts w:asciiTheme="minorHAnsi" w:hAnsiTheme="minorHAnsi" w:cstheme="minorHAnsi"/>
        </w:rPr>
        <w:t xml:space="preserve">Wykonawcy </w:t>
      </w:r>
      <w:r w:rsidR="003C0FEE" w:rsidRPr="00E26BB2">
        <w:rPr>
          <w:rFonts w:asciiTheme="minorHAnsi" w:hAnsiTheme="minorHAnsi" w:cstheme="minorHAnsi"/>
        </w:rPr>
        <w:t xml:space="preserve">teren </w:t>
      </w:r>
      <w:r w:rsidRPr="00E26BB2">
        <w:rPr>
          <w:rFonts w:asciiTheme="minorHAnsi" w:hAnsiTheme="minorHAnsi" w:cstheme="minorHAnsi"/>
        </w:rPr>
        <w:t xml:space="preserve">budowy w ciągu 7 dni od daty </w:t>
      </w:r>
      <w:r w:rsidR="00BC46B3" w:rsidRPr="00E26BB2">
        <w:rPr>
          <w:rFonts w:asciiTheme="minorHAnsi" w:hAnsiTheme="minorHAnsi" w:cstheme="minorHAnsi"/>
        </w:rPr>
        <w:t xml:space="preserve">zatwierdzenia </w:t>
      </w:r>
      <w:r w:rsidRPr="00E26BB2">
        <w:rPr>
          <w:rFonts w:asciiTheme="minorHAnsi" w:hAnsiTheme="minorHAnsi" w:cstheme="minorHAnsi"/>
        </w:rPr>
        <w:t xml:space="preserve">przez Zamawiającego </w:t>
      </w:r>
      <w:r w:rsidR="003C0FEE" w:rsidRPr="00E26BB2">
        <w:rPr>
          <w:rFonts w:asciiTheme="minorHAnsi" w:hAnsiTheme="minorHAnsi" w:cstheme="minorHAnsi"/>
        </w:rPr>
        <w:t>kompletnego projektu wykonawczego</w:t>
      </w:r>
      <w:r w:rsidRPr="00E26BB2">
        <w:rPr>
          <w:rFonts w:asciiTheme="minorHAnsi" w:hAnsiTheme="minorHAnsi" w:cstheme="minorHAnsi"/>
        </w:rPr>
        <w:t>.</w:t>
      </w:r>
    </w:p>
    <w:p w:rsidR="00E8354B" w:rsidRPr="00E26BB2" w:rsidRDefault="00E8354B" w:rsidP="009B4F46">
      <w:pPr>
        <w:widowControl w:val="0"/>
        <w:rPr>
          <w:rFonts w:asciiTheme="minorHAnsi" w:eastAsia="SimSun" w:hAnsiTheme="minorHAnsi" w:cstheme="minorHAnsi"/>
          <w:b/>
          <w:kern w:val="1"/>
          <w:lang w:eastAsia="hi-IN" w:bidi="hi-IN"/>
        </w:rPr>
      </w:pPr>
    </w:p>
    <w:p w:rsidR="00EC592E" w:rsidRPr="00E26BB2" w:rsidRDefault="00612229" w:rsidP="00296125">
      <w:pPr>
        <w:widowControl w:val="0"/>
        <w:jc w:val="center"/>
        <w:rPr>
          <w:rFonts w:ascii="Calibri" w:eastAsia="SimSun" w:hAnsi="Calibri"/>
          <w:b/>
          <w:kern w:val="1"/>
          <w:lang w:eastAsia="hi-IN" w:bidi="hi-IN"/>
        </w:rPr>
      </w:pPr>
      <w:r w:rsidRPr="00E26BB2">
        <w:rPr>
          <w:rFonts w:ascii="Calibri" w:eastAsia="SimSun" w:hAnsi="Calibri"/>
          <w:b/>
          <w:kern w:val="1"/>
          <w:lang w:eastAsia="hi-IN" w:bidi="hi-IN"/>
        </w:rPr>
        <w:t>§ 4</w:t>
      </w:r>
    </w:p>
    <w:p w:rsidR="00937BE1" w:rsidRPr="00E26BB2" w:rsidRDefault="00937BE1" w:rsidP="00296125">
      <w:pPr>
        <w:pStyle w:val="Akapitzlist"/>
        <w:widowControl w:val="0"/>
        <w:numPr>
          <w:ilvl w:val="0"/>
          <w:numId w:val="34"/>
        </w:numPr>
        <w:ind w:left="284" w:hanging="284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E26BB2">
        <w:rPr>
          <w:rFonts w:asciiTheme="minorHAnsi" w:eastAsia="SimSun" w:hAnsiTheme="minorHAnsi" w:cstheme="minorHAnsi"/>
          <w:kern w:val="1"/>
          <w:lang w:eastAsia="hi-IN" w:bidi="hi-IN"/>
        </w:rPr>
        <w:t xml:space="preserve">Przy realizacji przedmiotu umowy Wykonawca zobowiązany jest do przestrzegania obowiązków określonych w </w:t>
      </w:r>
      <w:r w:rsidR="00A668C2" w:rsidRPr="00E26BB2">
        <w:rPr>
          <w:rFonts w:asciiTheme="minorHAnsi" w:eastAsia="SimSun" w:hAnsiTheme="minorHAnsi" w:cstheme="minorHAnsi"/>
          <w:kern w:val="1"/>
          <w:lang w:eastAsia="hi-IN" w:bidi="hi-IN"/>
        </w:rPr>
        <w:t xml:space="preserve">następujących </w:t>
      </w:r>
      <w:r w:rsidRPr="00E26BB2">
        <w:rPr>
          <w:rFonts w:asciiTheme="minorHAnsi" w:eastAsia="SimSun" w:hAnsiTheme="minorHAnsi" w:cstheme="minorHAnsi"/>
          <w:kern w:val="1"/>
          <w:lang w:eastAsia="hi-IN" w:bidi="hi-IN"/>
        </w:rPr>
        <w:t>dokumentach:</w:t>
      </w:r>
    </w:p>
    <w:p w:rsidR="00937BE1" w:rsidRPr="00E26BB2" w:rsidRDefault="00937BE1" w:rsidP="00296125">
      <w:pPr>
        <w:pStyle w:val="Akapitzlist"/>
        <w:widowControl w:val="0"/>
        <w:numPr>
          <w:ilvl w:val="0"/>
          <w:numId w:val="33"/>
        </w:numPr>
        <w:ind w:left="709" w:hanging="425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E26BB2">
        <w:rPr>
          <w:rFonts w:asciiTheme="minorHAnsi" w:eastAsia="SimSun" w:hAnsiTheme="minorHAnsi" w:cstheme="minorHAnsi"/>
          <w:kern w:val="1"/>
          <w:lang w:eastAsia="hi-IN" w:bidi="hi-IN"/>
        </w:rPr>
        <w:t xml:space="preserve">„Wytyczne </w:t>
      </w:r>
      <w:r w:rsidR="00A668C2" w:rsidRPr="00E26BB2">
        <w:rPr>
          <w:rFonts w:asciiTheme="minorHAnsi" w:eastAsia="SimSun" w:hAnsiTheme="minorHAnsi" w:cstheme="minorHAnsi"/>
          <w:kern w:val="1"/>
          <w:lang w:eastAsia="hi-IN" w:bidi="hi-IN"/>
        </w:rPr>
        <w:t xml:space="preserve">dla Wykonawców </w:t>
      </w:r>
      <w:r w:rsidRPr="00E26BB2">
        <w:rPr>
          <w:rFonts w:asciiTheme="minorHAnsi" w:eastAsia="SimSun" w:hAnsiTheme="minorHAnsi" w:cstheme="minorHAnsi"/>
          <w:kern w:val="1"/>
          <w:lang w:eastAsia="hi-IN" w:bidi="hi-IN"/>
        </w:rPr>
        <w:t>przy wykonywaniu robót budowlanych na sie</w:t>
      </w:r>
      <w:r w:rsidR="00612229" w:rsidRPr="00E26BB2">
        <w:rPr>
          <w:rFonts w:asciiTheme="minorHAnsi" w:eastAsia="SimSun" w:hAnsiTheme="minorHAnsi" w:cstheme="minorHAnsi"/>
          <w:kern w:val="1"/>
          <w:lang w:eastAsia="hi-IN" w:bidi="hi-IN"/>
        </w:rPr>
        <w:t>ciach wspólnych na zlecenie Oświetlenie Uliczne i Drogowe sp. z o.o.</w:t>
      </w:r>
      <w:r w:rsidR="00387489" w:rsidRPr="00E26BB2">
        <w:rPr>
          <w:rFonts w:asciiTheme="minorHAnsi" w:eastAsia="SimSun" w:hAnsiTheme="minorHAnsi" w:cstheme="minorHAnsi"/>
          <w:kern w:val="1"/>
          <w:lang w:eastAsia="hi-IN" w:bidi="hi-IN"/>
        </w:rPr>
        <w:t xml:space="preserve"> w Kaliszu</w:t>
      </w:r>
      <w:r w:rsidRPr="00E26BB2">
        <w:rPr>
          <w:rFonts w:asciiTheme="minorHAnsi" w:eastAsia="SimSun" w:hAnsiTheme="minorHAnsi" w:cstheme="minorHAnsi"/>
          <w:kern w:val="1"/>
          <w:lang w:eastAsia="hi-IN" w:bidi="hi-IN"/>
        </w:rPr>
        <w:t>”,</w:t>
      </w:r>
    </w:p>
    <w:p w:rsidR="00937BE1" w:rsidRPr="00E26BB2" w:rsidRDefault="00937BE1" w:rsidP="00296125">
      <w:pPr>
        <w:pStyle w:val="Akapitzlist"/>
        <w:widowControl w:val="0"/>
        <w:numPr>
          <w:ilvl w:val="0"/>
          <w:numId w:val="33"/>
        </w:numPr>
        <w:ind w:left="709" w:hanging="425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E26BB2">
        <w:rPr>
          <w:rFonts w:asciiTheme="minorHAnsi" w:eastAsia="SimSun" w:hAnsiTheme="minorHAnsi" w:cstheme="minorHAnsi"/>
          <w:kern w:val="1"/>
          <w:lang w:eastAsia="hi-IN" w:bidi="hi-IN"/>
        </w:rPr>
        <w:t xml:space="preserve">„Wytyczne </w:t>
      </w:r>
      <w:r w:rsidR="00612229" w:rsidRPr="00E26BB2">
        <w:rPr>
          <w:rFonts w:asciiTheme="minorHAnsi" w:eastAsia="SimSun" w:hAnsiTheme="minorHAnsi" w:cstheme="minorHAnsi"/>
          <w:kern w:val="1"/>
          <w:lang w:eastAsia="hi-IN" w:bidi="hi-IN"/>
        </w:rPr>
        <w:t xml:space="preserve">dla Wykonawców </w:t>
      </w:r>
      <w:r w:rsidRPr="00E26BB2">
        <w:rPr>
          <w:rFonts w:asciiTheme="minorHAnsi" w:eastAsia="SimSun" w:hAnsiTheme="minorHAnsi" w:cstheme="minorHAnsi"/>
          <w:kern w:val="1"/>
          <w:lang w:eastAsia="hi-IN" w:bidi="hi-IN"/>
        </w:rPr>
        <w:t>przy wykonywaniu robót budowlanych na sieciach wydzielonych na zlecenie</w:t>
      </w:r>
      <w:r w:rsidR="00612229" w:rsidRPr="00E26BB2">
        <w:rPr>
          <w:rFonts w:asciiTheme="minorHAnsi" w:eastAsia="SimSun" w:hAnsiTheme="minorHAnsi" w:cstheme="minorHAnsi"/>
          <w:kern w:val="1"/>
          <w:lang w:eastAsia="hi-IN" w:bidi="hi-IN"/>
        </w:rPr>
        <w:t xml:space="preserve"> Oświetlenie Uliczne i Drogowe sp. z o.o.</w:t>
      </w:r>
      <w:r w:rsidR="00387489" w:rsidRPr="00E26BB2">
        <w:rPr>
          <w:rFonts w:asciiTheme="minorHAnsi" w:eastAsia="SimSun" w:hAnsiTheme="minorHAnsi" w:cstheme="minorHAnsi"/>
          <w:kern w:val="1"/>
          <w:lang w:eastAsia="hi-IN" w:bidi="hi-IN"/>
        </w:rPr>
        <w:t xml:space="preserve"> w Kaliszu</w:t>
      </w:r>
      <w:r w:rsidR="00612229" w:rsidRPr="00E26BB2">
        <w:rPr>
          <w:rFonts w:asciiTheme="minorHAnsi" w:eastAsia="SimSun" w:hAnsiTheme="minorHAnsi" w:cstheme="minorHAnsi"/>
          <w:kern w:val="1"/>
          <w:lang w:eastAsia="hi-IN" w:bidi="hi-IN"/>
        </w:rPr>
        <w:t>”,</w:t>
      </w:r>
    </w:p>
    <w:p w:rsidR="00937BE1" w:rsidRPr="00E26BB2" w:rsidRDefault="00937BE1" w:rsidP="00296125">
      <w:pPr>
        <w:pStyle w:val="Akapitzlist"/>
        <w:widowControl w:val="0"/>
        <w:numPr>
          <w:ilvl w:val="0"/>
          <w:numId w:val="33"/>
        </w:numPr>
        <w:ind w:left="709" w:hanging="425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E26BB2">
        <w:rPr>
          <w:rFonts w:asciiTheme="minorHAnsi" w:eastAsia="SimSun" w:hAnsiTheme="minorHAnsi" w:cstheme="minorHAnsi"/>
          <w:kern w:val="1"/>
          <w:lang w:eastAsia="hi-IN" w:bidi="hi-IN"/>
        </w:rPr>
        <w:t xml:space="preserve">„Wytyczne </w:t>
      </w:r>
      <w:r w:rsidR="00612229" w:rsidRPr="00E26BB2">
        <w:rPr>
          <w:rFonts w:asciiTheme="minorHAnsi" w:eastAsia="SimSun" w:hAnsiTheme="minorHAnsi" w:cstheme="minorHAnsi"/>
          <w:kern w:val="1"/>
          <w:lang w:eastAsia="hi-IN" w:bidi="hi-IN"/>
        </w:rPr>
        <w:t xml:space="preserve">dla Wykonawców </w:t>
      </w:r>
      <w:r w:rsidRPr="00E26BB2">
        <w:rPr>
          <w:rFonts w:asciiTheme="minorHAnsi" w:eastAsia="SimSun" w:hAnsiTheme="minorHAnsi" w:cstheme="minorHAnsi"/>
          <w:kern w:val="1"/>
          <w:lang w:eastAsia="hi-IN" w:bidi="hi-IN"/>
        </w:rPr>
        <w:t xml:space="preserve">w zakresie zasad odbioru robót budowlanych </w:t>
      </w:r>
      <w:r w:rsidR="006F4C8E" w:rsidRPr="00E26BB2">
        <w:rPr>
          <w:rFonts w:asciiTheme="minorHAnsi" w:eastAsia="SimSun" w:hAnsiTheme="minorHAnsi" w:cstheme="minorHAnsi"/>
          <w:kern w:val="1"/>
          <w:lang w:eastAsia="hi-IN" w:bidi="hi-IN"/>
        </w:rPr>
        <w:t>wykonywanych na zlecenie Oświetlenie Uliczne i Drogowe sp. z o.o.</w:t>
      </w:r>
      <w:r w:rsidR="00387489" w:rsidRPr="00E26BB2">
        <w:rPr>
          <w:rFonts w:asciiTheme="minorHAnsi" w:eastAsia="SimSun" w:hAnsiTheme="minorHAnsi" w:cstheme="minorHAnsi"/>
          <w:kern w:val="1"/>
          <w:lang w:eastAsia="hi-IN" w:bidi="hi-IN"/>
        </w:rPr>
        <w:t xml:space="preserve"> w Kaliszu</w:t>
      </w:r>
      <w:r w:rsidRPr="00E26BB2">
        <w:rPr>
          <w:rFonts w:asciiTheme="minorHAnsi" w:eastAsia="SimSun" w:hAnsiTheme="minorHAnsi" w:cstheme="minorHAnsi"/>
          <w:kern w:val="1"/>
          <w:lang w:eastAsia="hi-IN" w:bidi="hi-IN"/>
        </w:rPr>
        <w:t>”.</w:t>
      </w:r>
    </w:p>
    <w:p w:rsidR="00752ECD" w:rsidRPr="00E26BB2" w:rsidRDefault="00C67FD0" w:rsidP="00296125">
      <w:pPr>
        <w:pStyle w:val="Akapitzlist"/>
        <w:widowControl w:val="0"/>
        <w:numPr>
          <w:ilvl w:val="0"/>
          <w:numId w:val="34"/>
        </w:numPr>
        <w:ind w:left="284" w:hanging="284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E26BB2">
        <w:rPr>
          <w:rFonts w:asciiTheme="minorHAnsi" w:hAnsiTheme="minorHAnsi" w:cstheme="minorHAnsi"/>
        </w:rPr>
        <w:t xml:space="preserve">Aktualne wersje wymienionych wyżej wytycznych obowiązujących w </w:t>
      </w:r>
      <w:r w:rsidR="00612229" w:rsidRPr="00E26BB2">
        <w:rPr>
          <w:rFonts w:asciiTheme="minorHAnsi" w:hAnsiTheme="minorHAnsi" w:cstheme="minorHAnsi"/>
        </w:rPr>
        <w:t xml:space="preserve">Oświetlenie Uliczne </w:t>
      </w:r>
      <w:r w:rsidR="00612229" w:rsidRPr="00E26BB2">
        <w:rPr>
          <w:rFonts w:asciiTheme="minorHAnsi" w:hAnsiTheme="minorHAnsi" w:cstheme="minorHAnsi"/>
        </w:rPr>
        <w:br/>
        <w:t>i Drogowe sp. z o.o. w Kaliszu (</w:t>
      </w:r>
      <w:proofErr w:type="spellStart"/>
      <w:r w:rsidRPr="00E26BB2">
        <w:rPr>
          <w:rFonts w:asciiTheme="minorHAnsi" w:hAnsiTheme="minorHAnsi" w:cstheme="minorHAnsi"/>
        </w:rPr>
        <w:t>OUiD</w:t>
      </w:r>
      <w:proofErr w:type="spellEnd"/>
      <w:r w:rsidR="00612229" w:rsidRPr="00E26BB2">
        <w:rPr>
          <w:rFonts w:asciiTheme="minorHAnsi" w:hAnsiTheme="minorHAnsi" w:cstheme="minorHAnsi"/>
        </w:rPr>
        <w:t>)</w:t>
      </w:r>
      <w:r w:rsidRPr="00E26BB2">
        <w:rPr>
          <w:rFonts w:asciiTheme="minorHAnsi" w:hAnsiTheme="minorHAnsi" w:cstheme="minorHAnsi"/>
        </w:rPr>
        <w:t xml:space="preserve"> dostępne są na stronie internetowej </w:t>
      </w:r>
      <w:r w:rsidR="00387489" w:rsidRPr="00E26BB2">
        <w:rPr>
          <w:rFonts w:asciiTheme="minorHAnsi" w:hAnsiTheme="minorHAnsi" w:cstheme="minorHAnsi"/>
        </w:rPr>
        <w:t xml:space="preserve">Zamawiającego </w:t>
      </w:r>
      <w:hyperlink r:id="rId8" w:history="1">
        <w:r w:rsidR="00AB0459" w:rsidRPr="00E26BB2">
          <w:rPr>
            <w:rStyle w:val="Hipercze"/>
            <w:rFonts w:asciiTheme="minorHAnsi" w:hAnsiTheme="minorHAnsi" w:cstheme="minorHAnsi"/>
            <w:color w:val="auto"/>
            <w:u w:val="none"/>
          </w:rPr>
          <w:t>http://www.oswietlenie.kalisz.pl/</w:t>
        </w:r>
      </w:hyperlink>
      <w:r w:rsidR="00AB0459" w:rsidRPr="00E26BB2">
        <w:rPr>
          <w:rStyle w:val="Hipercze"/>
          <w:rFonts w:asciiTheme="minorHAnsi" w:hAnsiTheme="minorHAnsi" w:cstheme="minorHAnsi"/>
          <w:color w:val="auto"/>
          <w:u w:val="none"/>
        </w:rPr>
        <w:t>pliki-do-pobrania.html</w:t>
      </w:r>
    </w:p>
    <w:p w:rsidR="00B72FC7" w:rsidRPr="00E26BB2" w:rsidRDefault="00B72FC7" w:rsidP="00296125">
      <w:pPr>
        <w:pStyle w:val="Akapitzlist"/>
        <w:widowControl w:val="0"/>
        <w:numPr>
          <w:ilvl w:val="0"/>
          <w:numId w:val="34"/>
        </w:numPr>
        <w:ind w:left="284" w:hanging="284"/>
        <w:jc w:val="both"/>
        <w:rPr>
          <w:rFonts w:asciiTheme="minorHAnsi" w:eastAsia="SimSun" w:hAnsiTheme="minorHAnsi" w:cstheme="minorHAnsi"/>
          <w:kern w:val="1"/>
          <w:lang w:eastAsia="hi-IN" w:bidi="hi-IN"/>
        </w:rPr>
      </w:pPr>
      <w:r w:rsidRPr="00E26BB2">
        <w:rPr>
          <w:rFonts w:asciiTheme="minorHAnsi" w:eastAsia="SimSun" w:hAnsiTheme="minorHAnsi" w:cstheme="minorHAnsi"/>
          <w:kern w:val="1"/>
          <w:lang w:eastAsia="hi-IN" w:bidi="hi-IN"/>
        </w:rPr>
        <w:t xml:space="preserve">Wykonawca oświadcza, iż na dzień podpisania niniejszej umowy zapoznał się </w:t>
      </w:r>
      <w:r w:rsidR="006149E2" w:rsidRPr="00E26BB2">
        <w:rPr>
          <w:rFonts w:asciiTheme="minorHAnsi" w:eastAsia="SimSun" w:hAnsiTheme="minorHAnsi" w:cstheme="minorHAnsi"/>
          <w:kern w:val="1"/>
          <w:lang w:eastAsia="hi-IN" w:bidi="hi-IN"/>
        </w:rPr>
        <w:br/>
      </w:r>
      <w:r w:rsidRPr="00E26BB2">
        <w:rPr>
          <w:rFonts w:asciiTheme="minorHAnsi" w:eastAsia="SimSun" w:hAnsiTheme="minorHAnsi" w:cstheme="minorHAnsi"/>
          <w:kern w:val="1"/>
          <w:lang w:eastAsia="hi-IN" w:bidi="hi-IN"/>
        </w:rPr>
        <w:t>z aktualnymi Wytycznymi, o których mowa powyżej.</w:t>
      </w:r>
    </w:p>
    <w:p w:rsidR="00C67FD0" w:rsidRPr="00E26BB2" w:rsidRDefault="00C67FD0" w:rsidP="00296125">
      <w:pPr>
        <w:pStyle w:val="Akapitzlist"/>
        <w:widowControl w:val="0"/>
        <w:numPr>
          <w:ilvl w:val="0"/>
          <w:numId w:val="34"/>
        </w:numPr>
        <w:ind w:left="284" w:hanging="284"/>
        <w:jc w:val="both"/>
        <w:rPr>
          <w:rFonts w:asciiTheme="minorHAnsi" w:eastAsia="SimSun" w:hAnsiTheme="minorHAnsi" w:cstheme="minorHAnsi"/>
          <w:b/>
          <w:kern w:val="1"/>
          <w:lang w:eastAsia="hi-IN" w:bidi="hi-IN"/>
        </w:rPr>
      </w:pPr>
      <w:r w:rsidRPr="00E26BB2">
        <w:rPr>
          <w:rFonts w:asciiTheme="minorHAnsi" w:hAnsiTheme="minorHAnsi" w:cstheme="minorHAnsi"/>
        </w:rPr>
        <w:t>Wykonawca zobowiązany jest do monitorowania a</w:t>
      </w:r>
      <w:r w:rsidR="00B72FC7" w:rsidRPr="00E26BB2">
        <w:rPr>
          <w:rFonts w:asciiTheme="minorHAnsi" w:hAnsiTheme="minorHAnsi" w:cstheme="minorHAnsi"/>
        </w:rPr>
        <w:t>ktualności wytycznych</w:t>
      </w:r>
      <w:r w:rsidRPr="00E26BB2">
        <w:rPr>
          <w:rFonts w:asciiTheme="minorHAnsi" w:hAnsiTheme="minorHAnsi" w:cstheme="minorHAnsi"/>
        </w:rPr>
        <w:t xml:space="preserve">, </w:t>
      </w:r>
      <w:r w:rsidR="00612229" w:rsidRPr="00E26BB2">
        <w:rPr>
          <w:rFonts w:asciiTheme="minorHAnsi" w:hAnsiTheme="minorHAnsi" w:cstheme="minorHAnsi"/>
        </w:rPr>
        <w:t>o których</w:t>
      </w:r>
      <w:r w:rsidRPr="00E26BB2">
        <w:rPr>
          <w:rFonts w:asciiTheme="minorHAnsi" w:hAnsiTheme="minorHAnsi" w:cstheme="minorHAnsi"/>
        </w:rPr>
        <w:t xml:space="preserve"> mowa powyżej.</w:t>
      </w:r>
    </w:p>
    <w:p w:rsidR="00C7503E" w:rsidRPr="00E26BB2" w:rsidRDefault="00C7503E" w:rsidP="00296125">
      <w:pPr>
        <w:widowControl w:val="0"/>
        <w:jc w:val="center"/>
        <w:rPr>
          <w:rFonts w:ascii="Calibri" w:eastAsia="SimSun" w:hAnsi="Calibri"/>
          <w:b/>
          <w:kern w:val="1"/>
          <w:lang w:eastAsia="hi-IN" w:bidi="hi-IN"/>
        </w:rPr>
      </w:pPr>
    </w:p>
    <w:p w:rsidR="00752ECD" w:rsidRPr="00E26BB2" w:rsidRDefault="00612229" w:rsidP="00296125">
      <w:pPr>
        <w:widowControl w:val="0"/>
        <w:jc w:val="center"/>
        <w:rPr>
          <w:rFonts w:ascii="Calibri" w:eastAsia="SimSun" w:hAnsi="Calibri"/>
          <w:b/>
          <w:kern w:val="1"/>
          <w:lang w:eastAsia="hi-IN" w:bidi="hi-IN"/>
        </w:rPr>
      </w:pPr>
      <w:r w:rsidRPr="00E26BB2">
        <w:rPr>
          <w:rFonts w:ascii="Calibri" w:eastAsia="SimSun" w:hAnsi="Calibri"/>
          <w:b/>
          <w:kern w:val="1"/>
          <w:lang w:eastAsia="hi-IN" w:bidi="hi-IN"/>
        </w:rPr>
        <w:t>§ 5</w:t>
      </w:r>
    </w:p>
    <w:p w:rsidR="00EC592E" w:rsidRPr="00E26BB2" w:rsidRDefault="00EC592E" w:rsidP="00296125">
      <w:pPr>
        <w:widowControl w:val="0"/>
        <w:numPr>
          <w:ilvl w:val="0"/>
          <w:numId w:val="9"/>
        </w:numPr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>Wykonawca zobowiązuje się wykonać przedmiot umowy z materiałów własnych.</w:t>
      </w:r>
    </w:p>
    <w:p w:rsidR="0053481B" w:rsidRPr="00E26BB2" w:rsidRDefault="0053481B" w:rsidP="00296125">
      <w:pPr>
        <w:widowControl w:val="0"/>
        <w:numPr>
          <w:ilvl w:val="0"/>
          <w:numId w:val="9"/>
        </w:numPr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 xml:space="preserve">W wyjątkowych sytuacjach dopuszcza się powierzenie Wykonawcy materiałów przez Zamawiającego, co określone zostanie szczegółowo w </w:t>
      </w:r>
      <w:r w:rsidR="00AE4C63" w:rsidRPr="00E26BB2">
        <w:rPr>
          <w:rFonts w:ascii="Calibri" w:eastAsia="SimSun" w:hAnsi="Calibri"/>
          <w:kern w:val="1"/>
          <w:lang w:eastAsia="hi-IN" w:bidi="hi-IN"/>
        </w:rPr>
        <w:t>zapytaniu ofertowym</w:t>
      </w:r>
      <w:r w:rsidR="00387489" w:rsidRPr="00E26BB2">
        <w:rPr>
          <w:rFonts w:ascii="Calibri" w:eastAsia="SimSun" w:hAnsi="Calibri"/>
          <w:kern w:val="1"/>
          <w:lang w:eastAsia="hi-IN" w:bidi="hi-IN"/>
        </w:rPr>
        <w:t>.</w:t>
      </w:r>
    </w:p>
    <w:p w:rsidR="00EC2ECE" w:rsidRPr="00E26BB2" w:rsidRDefault="00EC2ECE" w:rsidP="00296125">
      <w:pPr>
        <w:widowControl w:val="0"/>
        <w:rPr>
          <w:rFonts w:ascii="Calibri" w:eastAsia="SimSun" w:hAnsi="Calibri"/>
          <w:b/>
          <w:kern w:val="1"/>
          <w:lang w:eastAsia="hi-IN" w:bidi="hi-IN"/>
        </w:rPr>
      </w:pPr>
    </w:p>
    <w:p w:rsidR="00E13B86" w:rsidRPr="00E26BB2" w:rsidRDefault="00E13B86" w:rsidP="00296125">
      <w:pPr>
        <w:widowControl w:val="0"/>
        <w:jc w:val="center"/>
        <w:rPr>
          <w:rFonts w:ascii="Calibri" w:eastAsia="SimSun" w:hAnsi="Calibri"/>
          <w:b/>
          <w:kern w:val="1"/>
          <w:lang w:eastAsia="hi-IN" w:bidi="hi-IN"/>
        </w:rPr>
      </w:pPr>
      <w:r w:rsidRPr="00E26BB2">
        <w:rPr>
          <w:rFonts w:ascii="Calibri" w:eastAsia="SimSun" w:hAnsi="Calibri"/>
          <w:b/>
          <w:kern w:val="1"/>
          <w:lang w:eastAsia="hi-IN" w:bidi="hi-IN"/>
        </w:rPr>
        <w:t>§ 6</w:t>
      </w:r>
    </w:p>
    <w:p w:rsidR="00E13B86" w:rsidRPr="00E26BB2" w:rsidRDefault="00E13B86" w:rsidP="00296125">
      <w:pPr>
        <w:widowControl w:val="0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>Do obowiązków Zamawiającego należy:</w:t>
      </w:r>
    </w:p>
    <w:p w:rsidR="00E13B86" w:rsidRPr="00E26BB2" w:rsidRDefault="00406467" w:rsidP="00296125">
      <w:pPr>
        <w:widowControl w:val="0"/>
        <w:numPr>
          <w:ilvl w:val="0"/>
          <w:numId w:val="13"/>
        </w:numPr>
        <w:tabs>
          <w:tab w:val="num" w:pos="426"/>
        </w:tabs>
        <w:ind w:left="426" w:hanging="426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>przekazanie Wykonawcy terenu</w:t>
      </w:r>
      <w:r w:rsidR="00E13B86" w:rsidRPr="00E26BB2">
        <w:rPr>
          <w:rFonts w:ascii="Calibri" w:eastAsia="SimSun" w:hAnsi="Calibri"/>
          <w:kern w:val="1"/>
          <w:lang w:eastAsia="hi-IN" w:bidi="hi-IN"/>
        </w:rPr>
        <w:t xml:space="preserve"> budowy</w:t>
      </w:r>
      <w:r w:rsidR="00AE4C63" w:rsidRPr="00E26BB2">
        <w:rPr>
          <w:rFonts w:ascii="Calibri" w:eastAsia="SimSun" w:hAnsi="Calibri"/>
          <w:kern w:val="1"/>
          <w:lang w:eastAsia="hi-IN" w:bidi="hi-IN"/>
        </w:rPr>
        <w:t xml:space="preserve"> </w:t>
      </w:r>
      <w:r w:rsidR="00AE4C63" w:rsidRPr="00E26BB2">
        <w:t>w ciągu 7 dni od daty zatwierdzenia przez Zamawiającego kompletnego projektu wykonawczego</w:t>
      </w:r>
      <w:r w:rsidR="00E13B86" w:rsidRPr="00E26BB2">
        <w:rPr>
          <w:rFonts w:ascii="Calibri" w:eastAsia="SimSun" w:hAnsi="Calibri"/>
          <w:kern w:val="1"/>
          <w:lang w:eastAsia="hi-IN" w:bidi="hi-IN"/>
        </w:rPr>
        <w:t>,</w:t>
      </w:r>
    </w:p>
    <w:p w:rsidR="00E13B86" w:rsidRPr="00E26BB2" w:rsidRDefault="00E13B86" w:rsidP="00296125">
      <w:pPr>
        <w:widowControl w:val="0"/>
        <w:numPr>
          <w:ilvl w:val="0"/>
          <w:numId w:val="13"/>
        </w:numPr>
        <w:tabs>
          <w:tab w:val="num" w:pos="426"/>
        </w:tabs>
        <w:ind w:left="426" w:hanging="426"/>
        <w:jc w:val="both"/>
        <w:rPr>
          <w:rFonts w:ascii="Calibri" w:eastAsia="SimSun" w:hAnsi="Calibri"/>
          <w:b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 xml:space="preserve">wyznaczenie i zawiadomienie Wykonawcy o terminie odbioru przedmiotu zamówienia w ciągu </w:t>
      </w:r>
      <w:r w:rsidRPr="00E26BB2">
        <w:rPr>
          <w:rFonts w:ascii="Calibri" w:eastAsia="SimSun" w:hAnsi="Calibri"/>
          <w:kern w:val="1"/>
          <w:lang w:eastAsia="hi-IN" w:bidi="hi-IN"/>
        </w:rPr>
        <w:br/>
        <w:t xml:space="preserve">21 dni od daty otrzymania od Wykonawcy zgłoszenia, o którym mowa w pkt 2 </w:t>
      </w:r>
      <w:proofErr w:type="spellStart"/>
      <w:r w:rsidRPr="00E26BB2">
        <w:rPr>
          <w:rFonts w:ascii="Calibri" w:eastAsia="SimSun" w:hAnsi="Calibri"/>
          <w:kern w:val="1"/>
          <w:lang w:eastAsia="hi-IN" w:bidi="hi-IN"/>
        </w:rPr>
        <w:t>ppkt</w:t>
      </w:r>
      <w:proofErr w:type="spellEnd"/>
      <w:r w:rsidRPr="00E26BB2">
        <w:rPr>
          <w:rFonts w:ascii="Calibri" w:eastAsia="SimSun" w:hAnsi="Calibri"/>
          <w:kern w:val="1"/>
          <w:lang w:eastAsia="hi-IN" w:bidi="hi-IN"/>
        </w:rPr>
        <w:t xml:space="preserve"> 2.1 </w:t>
      </w:r>
      <w:proofErr w:type="spellStart"/>
      <w:r w:rsidRPr="00E26BB2">
        <w:rPr>
          <w:rFonts w:ascii="Calibri" w:eastAsia="SimSun" w:hAnsi="Calibri"/>
          <w:kern w:val="1"/>
          <w:lang w:eastAsia="hi-IN" w:bidi="hi-IN"/>
        </w:rPr>
        <w:t>lit.c</w:t>
      </w:r>
      <w:proofErr w:type="spellEnd"/>
      <w:r w:rsidRPr="00E26BB2">
        <w:rPr>
          <w:rFonts w:ascii="Calibri" w:eastAsia="SimSun" w:hAnsi="Calibri"/>
          <w:kern w:val="1"/>
          <w:lang w:eastAsia="hi-IN" w:bidi="hi-IN"/>
        </w:rPr>
        <w:t xml:space="preserve">) </w:t>
      </w:r>
      <w:r w:rsidRPr="00E26BB2">
        <w:rPr>
          <w:rFonts w:ascii="Calibri" w:eastAsia="SimSun" w:hAnsi="Calibri"/>
          <w:i/>
          <w:kern w:val="1"/>
          <w:lang w:eastAsia="hi-IN" w:bidi="hi-IN"/>
        </w:rPr>
        <w:t>„Wytycznych dla wykonawców w zakresie zasad odbioru robót budowlanych wykonywanych na zlecenie Oświetlenie Uliczne i Drogowe sp. z o.o.</w:t>
      </w:r>
      <w:r w:rsidR="00387489" w:rsidRPr="00E26BB2">
        <w:rPr>
          <w:rFonts w:ascii="Calibri" w:eastAsia="SimSun" w:hAnsi="Calibri"/>
          <w:i/>
          <w:kern w:val="1"/>
          <w:lang w:eastAsia="hi-IN" w:bidi="hi-IN"/>
        </w:rPr>
        <w:t xml:space="preserve"> w Kaliszu</w:t>
      </w:r>
      <w:r w:rsidRPr="00E26BB2">
        <w:rPr>
          <w:rFonts w:ascii="Calibri" w:eastAsia="SimSun" w:hAnsi="Calibri"/>
          <w:i/>
          <w:kern w:val="1"/>
          <w:lang w:eastAsia="hi-IN" w:bidi="hi-IN"/>
        </w:rPr>
        <w:t>”</w:t>
      </w:r>
      <w:r w:rsidRPr="00E26BB2">
        <w:rPr>
          <w:rFonts w:ascii="Calibri" w:eastAsia="SimSun" w:hAnsi="Calibri"/>
          <w:kern w:val="1"/>
          <w:lang w:eastAsia="hi-IN" w:bidi="hi-IN"/>
        </w:rPr>
        <w:t>.</w:t>
      </w:r>
    </w:p>
    <w:p w:rsidR="00445308" w:rsidRPr="00E26BB2" w:rsidRDefault="00445308" w:rsidP="00ED1A19">
      <w:pPr>
        <w:widowControl w:val="0"/>
        <w:rPr>
          <w:rFonts w:ascii="Calibri" w:eastAsia="SimSun" w:hAnsi="Calibri"/>
          <w:b/>
          <w:kern w:val="1"/>
          <w:lang w:eastAsia="hi-IN" w:bidi="hi-IN"/>
        </w:rPr>
      </w:pPr>
    </w:p>
    <w:p w:rsidR="00862620" w:rsidRPr="00E26BB2" w:rsidRDefault="00862620" w:rsidP="00296125">
      <w:pPr>
        <w:widowControl w:val="0"/>
        <w:jc w:val="center"/>
        <w:rPr>
          <w:rFonts w:ascii="Calibri" w:eastAsia="SimSun" w:hAnsi="Calibri"/>
          <w:b/>
          <w:kern w:val="1"/>
          <w:lang w:eastAsia="hi-IN" w:bidi="hi-IN"/>
        </w:rPr>
      </w:pPr>
    </w:p>
    <w:p w:rsidR="00862620" w:rsidRPr="00E26BB2" w:rsidRDefault="00862620" w:rsidP="00296125">
      <w:pPr>
        <w:widowControl w:val="0"/>
        <w:jc w:val="center"/>
        <w:rPr>
          <w:rFonts w:ascii="Calibri" w:eastAsia="SimSun" w:hAnsi="Calibri"/>
          <w:b/>
          <w:kern w:val="1"/>
          <w:lang w:eastAsia="hi-IN" w:bidi="hi-IN"/>
        </w:rPr>
      </w:pPr>
    </w:p>
    <w:p w:rsidR="00862620" w:rsidRPr="00E26BB2" w:rsidRDefault="00862620" w:rsidP="00296125">
      <w:pPr>
        <w:widowControl w:val="0"/>
        <w:jc w:val="center"/>
        <w:rPr>
          <w:rFonts w:ascii="Calibri" w:eastAsia="SimSun" w:hAnsi="Calibri"/>
          <w:b/>
          <w:kern w:val="1"/>
          <w:lang w:eastAsia="hi-IN" w:bidi="hi-IN"/>
        </w:rPr>
      </w:pPr>
    </w:p>
    <w:p w:rsidR="00612229" w:rsidRPr="00E26BB2" w:rsidRDefault="00E13B86" w:rsidP="00296125">
      <w:pPr>
        <w:widowControl w:val="0"/>
        <w:jc w:val="center"/>
        <w:rPr>
          <w:rFonts w:ascii="Calibri" w:eastAsia="SimSun" w:hAnsi="Calibri"/>
          <w:b/>
          <w:kern w:val="1"/>
          <w:lang w:eastAsia="hi-IN" w:bidi="hi-IN"/>
        </w:rPr>
      </w:pPr>
      <w:r w:rsidRPr="00E26BB2">
        <w:rPr>
          <w:rFonts w:ascii="Calibri" w:eastAsia="SimSun" w:hAnsi="Calibri"/>
          <w:b/>
          <w:kern w:val="1"/>
          <w:lang w:eastAsia="hi-IN" w:bidi="hi-IN"/>
        </w:rPr>
        <w:lastRenderedPageBreak/>
        <w:t>§ 7</w:t>
      </w:r>
    </w:p>
    <w:p w:rsidR="00612229" w:rsidRPr="00E26BB2" w:rsidRDefault="00612229" w:rsidP="00296125">
      <w:pPr>
        <w:numPr>
          <w:ilvl w:val="0"/>
          <w:numId w:val="29"/>
        </w:numPr>
        <w:jc w:val="both"/>
        <w:rPr>
          <w:rFonts w:ascii="Calibri" w:hAnsi="Calibri"/>
        </w:rPr>
      </w:pPr>
      <w:r w:rsidRPr="00E26BB2">
        <w:rPr>
          <w:rFonts w:ascii="Calibri" w:hAnsi="Calibri"/>
        </w:rPr>
        <w:t xml:space="preserve">Zamawiający może ustanowić inspektora nadzoru inwestorskiego w specjalności instalacyjnej </w:t>
      </w:r>
      <w:r w:rsidRPr="00E26BB2">
        <w:rPr>
          <w:rFonts w:ascii="Calibri" w:hAnsi="Calibri"/>
        </w:rPr>
        <w:br/>
        <w:t>w zakresie sieci, instalacji i urządzeń elektrycznych i elektroenergetycznych. O fakcie tym powiadomi Wykonawcę odrębnym pismem.</w:t>
      </w:r>
    </w:p>
    <w:p w:rsidR="00612229" w:rsidRPr="00E26BB2" w:rsidRDefault="00612229" w:rsidP="00296125">
      <w:pPr>
        <w:numPr>
          <w:ilvl w:val="0"/>
          <w:numId w:val="29"/>
        </w:numPr>
        <w:tabs>
          <w:tab w:val="clear" w:pos="0"/>
        </w:tabs>
        <w:jc w:val="both"/>
        <w:rPr>
          <w:rFonts w:ascii="Calibri" w:hAnsi="Calibri"/>
        </w:rPr>
      </w:pPr>
      <w:r w:rsidRPr="00E26BB2">
        <w:rPr>
          <w:rFonts w:ascii="Calibri" w:hAnsi="Calibri"/>
        </w:rPr>
        <w:t>W przypadku ustanowienia inspektora nadzoru zastosowanie mają poniższe zapisy:</w:t>
      </w:r>
    </w:p>
    <w:p w:rsidR="00612229" w:rsidRPr="00E26BB2" w:rsidRDefault="00612229" w:rsidP="00296125">
      <w:pPr>
        <w:pStyle w:val="Akapitzlist"/>
        <w:numPr>
          <w:ilvl w:val="0"/>
          <w:numId w:val="32"/>
        </w:numPr>
        <w:jc w:val="both"/>
        <w:rPr>
          <w:rFonts w:ascii="Calibri" w:hAnsi="Calibri"/>
        </w:rPr>
      </w:pPr>
      <w:r w:rsidRPr="00E26BB2">
        <w:rPr>
          <w:rFonts w:ascii="Calibri" w:hAnsi="Calibri"/>
        </w:rPr>
        <w:t>inspektor nadzoru inwestorskiego reprezentuje Zamawiającego wobec Wykonawcy działając w imieniu i na rachunek Zamawiającego,</w:t>
      </w:r>
    </w:p>
    <w:p w:rsidR="00E13B86" w:rsidRPr="00E26BB2" w:rsidRDefault="00612229" w:rsidP="00296125">
      <w:pPr>
        <w:pStyle w:val="Akapitzlist"/>
        <w:numPr>
          <w:ilvl w:val="0"/>
          <w:numId w:val="32"/>
        </w:numPr>
        <w:jc w:val="both"/>
        <w:rPr>
          <w:rFonts w:ascii="Calibri" w:hAnsi="Calibri"/>
        </w:rPr>
      </w:pPr>
      <w:r w:rsidRPr="00E26BB2">
        <w:rPr>
          <w:rFonts w:ascii="Calibri" w:hAnsi="Calibri"/>
        </w:rPr>
        <w:t xml:space="preserve">Zamawiający zastrzega sobie prawo zmiany inspektora nadzoru inwestorskiego </w:t>
      </w:r>
      <w:r w:rsidRPr="00E26BB2">
        <w:rPr>
          <w:rFonts w:ascii="Calibri" w:hAnsi="Calibri"/>
        </w:rPr>
        <w:br/>
        <w:t>i zobowiązuje się do niezwłocznego powiadomienia o tym Wykonawcy. Zmiana ta nie wymaga zmiany treści umowy.</w:t>
      </w:r>
      <w:r w:rsidR="00E13B86" w:rsidRPr="00E26BB2">
        <w:rPr>
          <w:rFonts w:ascii="Calibri" w:hAnsi="Calibri"/>
        </w:rPr>
        <w:t xml:space="preserve"> </w:t>
      </w:r>
    </w:p>
    <w:p w:rsidR="00832F26" w:rsidRPr="00E26BB2" w:rsidRDefault="00832F26" w:rsidP="009D0EC8">
      <w:pPr>
        <w:pStyle w:val="Akapitzlist"/>
        <w:numPr>
          <w:ilvl w:val="0"/>
          <w:numId w:val="29"/>
        </w:numPr>
        <w:spacing w:line="480" w:lineRule="auto"/>
        <w:jc w:val="both"/>
        <w:rPr>
          <w:rFonts w:ascii="Calibri" w:hAnsi="Calibri"/>
        </w:rPr>
      </w:pPr>
      <w:r w:rsidRPr="00E26BB2">
        <w:rPr>
          <w:rFonts w:ascii="Calibri" w:hAnsi="Calibri"/>
        </w:rPr>
        <w:t>Nadzór nad realizacją robót ze strony Zamawiającego sprawować będzie:</w:t>
      </w:r>
    </w:p>
    <w:p w:rsidR="00C7503E" w:rsidRPr="00E26BB2" w:rsidRDefault="009B4F46" w:rsidP="00EE6F14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  <w:b/>
        </w:rPr>
      </w:pPr>
      <w:r w:rsidRPr="00E26BB2">
        <w:rPr>
          <w:rFonts w:asciiTheme="minorHAnsi" w:hAnsiTheme="minorHAnsi" w:cstheme="minorHAnsi"/>
          <w:b/>
        </w:rPr>
        <w:t>…………………………………………………………………………………………………</w:t>
      </w:r>
    </w:p>
    <w:p w:rsidR="00671439" w:rsidRPr="00E26BB2" w:rsidRDefault="00671439" w:rsidP="00296125">
      <w:pPr>
        <w:jc w:val="center"/>
        <w:rPr>
          <w:rFonts w:ascii="Calibri" w:eastAsia="SimSun" w:hAnsi="Calibri"/>
          <w:b/>
          <w:kern w:val="1"/>
          <w:lang w:eastAsia="hi-IN" w:bidi="hi-IN"/>
        </w:rPr>
      </w:pPr>
    </w:p>
    <w:p w:rsidR="00EC592E" w:rsidRPr="00E26BB2" w:rsidRDefault="00360D5B" w:rsidP="00296125">
      <w:pPr>
        <w:jc w:val="center"/>
        <w:rPr>
          <w:rFonts w:ascii="Calibri" w:hAnsi="Calibri"/>
        </w:rPr>
      </w:pPr>
      <w:r w:rsidRPr="00E26BB2">
        <w:rPr>
          <w:rFonts w:ascii="Calibri" w:eastAsia="SimSun" w:hAnsi="Calibri"/>
          <w:b/>
          <w:kern w:val="1"/>
          <w:lang w:eastAsia="hi-IN" w:bidi="hi-IN"/>
        </w:rPr>
        <w:t>§ 8</w:t>
      </w:r>
    </w:p>
    <w:p w:rsidR="00EC592E" w:rsidRPr="00E26BB2" w:rsidRDefault="00EC592E" w:rsidP="00296125">
      <w:pPr>
        <w:widowControl w:val="0"/>
        <w:numPr>
          <w:ilvl w:val="0"/>
          <w:numId w:val="2"/>
        </w:numPr>
        <w:tabs>
          <w:tab w:val="clear" w:pos="0"/>
          <w:tab w:val="num" w:pos="284"/>
        </w:tabs>
        <w:ind w:left="284" w:hanging="284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 xml:space="preserve">Za wykonanie przedmiotu umowy Zamawiający zapłaci Wykonawcy wynagrodzenie ryczałtowe </w:t>
      </w:r>
      <w:r w:rsidR="00E13B86" w:rsidRPr="00E26BB2">
        <w:rPr>
          <w:rFonts w:ascii="Calibri" w:eastAsia="SimSun" w:hAnsi="Calibri"/>
          <w:kern w:val="1"/>
          <w:lang w:eastAsia="hi-IN" w:bidi="hi-IN"/>
        </w:rPr>
        <w:br/>
      </w:r>
      <w:r w:rsidRPr="00E26BB2">
        <w:rPr>
          <w:rFonts w:ascii="Calibri" w:eastAsia="SimSun" w:hAnsi="Calibri"/>
          <w:kern w:val="1"/>
          <w:lang w:eastAsia="hi-IN" w:bidi="hi-IN"/>
        </w:rPr>
        <w:t xml:space="preserve">w wysokości </w:t>
      </w:r>
      <w:r w:rsidR="00B6734A" w:rsidRPr="00E26BB2">
        <w:rPr>
          <w:rFonts w:ascii="Calibri" w:eastAsia="SimSun" w:hAnsi="Calibri"/>
          <w:kern w:val="1"/>
          <w:lang w:eastAsia="hi-IN" w:bidi="hi-IN"/>
        </w:rPr>
        <w:t>netto</w:t>
      </w:r>
      <w:r w:rsidRPr="00E26BB2">
        <w:rPr>
          <w:rFonts w:ascii="Calibri" w:eastAsia="SimSun" w:hAnsi="Calibri"/>
          <w:kern w:val="1"/>
          <w:lang w:eastAsia="hi-IN" w:bidi="hi-IN"/>
        </w:rPr>
        <w:t xml:space="preserve">: </w:t>
      </w:r>
      <w:r w:rsidR="009B4F46" w:rsidRPr="00E26BB2">
        <w:rPr>
          <w:rFonts w:ascii="Calibri" w:eastAsia="SimSun" w:hAnsi="Calibri"/>
          <w:b/>
          <w:kern w:val="1"/>
          <w:lang w:eastAsia="hi-IN" w:bidi="hi-IN"/>
        </w:rPr>
        <w:t>………………..</w:t>
      </w:r>
      <w:r w:rsidRPr="00E26BB2">
        <w:rPr>
          <w:rFonts w:ascii="Calibri" w:eastAsia="SimSun" w:hAnsi="Calibri"/>
          <w:b/>
          <w:kern w:val="1"/>
          <w:lang w:eastAsia="hi-IN" w:bidi="hi-IN"/>
        </w:rPr>
        <w:t xml:space="preserve"> </w:t>
      </w:r>
      <w:r w:rsidR="00C000C6" w:rsidRPr="00E26BB2">
        <w:rPr>
          <w:rFonts w:ascii="Calibri" w:eastAsia="SimSun" w:hAnsi="Calibri"/>
          <w:kern w:val="1"/>
          <w:lang w:eastAsia="hi-IN" w:bidi="hi-IN"/>
        </w:rPr>
        <w:t>zł</w:t>
      </w:r>
      <w:r w:rsidR="00C000C6" w:rsidRPr="00E26BB2">
        <w:rPr>
          <w:rFonts w:ascii="Calibri" w:eastAsia="SimSun" w:hAnsi="Calibri"/>
          <w:b/>
          <w:kern w:val="1"/>
          <w:lang w:eastAsia="hi-IN" w:bidi="hi-IN"/>
        </w:rPr>
        <w:t xml:space="preserve"> </w:t>
      </w:r>
      <w:r w:rsidRPr="00E26BB2">
        <w:rPr>
          <w:rFonts w:ascii="Calibri" w:eastAsia="SimSun" w:hAnsi="Calibri"/>
          <w:b/>
          <w:kern w:val="1"/>
          <w:lang w:eastAsia="hi-IN" w:bidi="hi-IN"/>
        </w:rPr>
        <w:t xml:space="preserve">(słownie: </w:t>
      </w:r>
      <w:r w:rsidR="009B4F46" w:rsidRPr="00E26BB2">
        <w:rPr>
          <w:rFonts w:ascii="Calibri" w:eastAsia="SimSun" w:hAnsi="Calibri"/>
          <w:b/>
          <w:kern w:val="1"/>
          <w:lang w:eastAsia="hi-IN" w:bidi="hi-IN"/>
        </w:rPr>
        <w:t>……………………</w:t>
      </w:r>
      <w:r w:rsidR="00306C54" w:rsidRPr="00E26BB2">
        <w:rPr>
          <w:rFonts w:ascii="Calibri" w:eastAsia="SimSun" w:hAnsi="Calibri"/>
          <w:b/>
          <w:kern w:val="1"/>
          <w:lang w:eastAsia="hi-IN" w:bidi="hi-IN"/>
        </w:rPr>
        <w:t xml:space="preserve"> 00</w:t>
      </w:r>
      <w:r w:rsidR="00445308" w:rsidRPr="00E26BB2">
        <w:rPr>
          <w:rFonts w:ascii="Calibri" w:eastAsia="SimSun" w:hAnsi="Calibri"/>
          <w:b/>
          <w:kern w:val="1"/>
          <w:lang w:eastAsia="hi-IN" w:bidi="hi-IN"/>
        </w:rPr>
        <w:t>/100</w:t>
      </w:r>
      <w:r w:rsidRPr="00E26BB2">
        <w:rPr>
          <w:rFonts w:ascii="Calibri" w:eastAsia="SimSun" w:hAnsi="Calibri"/>
          <w:b/>
          <w:kern w:val="1"/>
          <w:lang w:eastAsia="hi-IN" w:bidi="hi-IN"/>
        </w:rPr>
        <w:t>)</w:t>
      </w:r>
      <w:r w:rsidRPr="00E26BB2">
        <w:rPr>
          <w:rFonts w:ascii="Calibri" w:eastAsia="SimSun" w:hAnsi="Calibri"/>
          <w:kern w:val="1"/>
          <w:lang w:eastAsia="hi-IN" w:bidi="hi-IN"/>
        </w:rPr>
        <w:t xml:space="preserve">, </w:t>
      </w:r>
      <w:r w:rsidR="00A0496D" w:rsidRPr="00E26BB2">
        <w:rPr>
          <w:rFonts w:ascii="Calibri" w:eastAsia="SimSun" w:hAnsi="Calibri"/>
          <w:kern w:val="1"/>
          <w:lang w:eastAsia="hi-IN" w:bidi="hi-IN"/>
        </w:rPr>
        <w:t>plus należny podatek</w:t>
      </w:r>
      <w:r w:rsidR="00B6734A" w:rsidRPr="00E26BB2">
        <w:rPr>
          <w:rFonts w:ascii="Calibri" w:eastAsia="SimSun" w:hAnsi="Calibri"/>
          <w:kern w:val="1"/>
          <w:lang w:eastAsia="hi-IN" w:bidi="hi-IN"/>
        </w:rPr>
        <w:t xml:space="preserve"> VAT wg aktualnie obowiązującej stawki.</w:t>
      </w:r>
    </w:p>
    <w:p w:rsidR="00EC592E" w:rsidRPr="00E26BB2" w:rsidRDefault="00EC592E" w:rsidP="00296125">
      <w:pPr>
        <w:widowControl w:val="0"/>
        <w:numPr>
          <w:ilvl w:val="0"/>
          <w:numId w:val="2"/>
        </w:numPr>
        <w:tabs>
          <w:tab w:val="num" w:pos="284"/>
          <w:tab w:val="left" w:pos="3240"/>
        </w:tabs>
        <w:ind w:left="284" w:hanging="284"/>
        <w:jc w:val="both"/>
        <w:rPr>
          <w:rFonts w:ascii="Calibri" w:hAnsi="Calibri"/>
        </w:rPr>
      </w:pPr>
      <w:r w:rsidRPr="00E26BB2">
        <w:rPr>
          <w:rFonts w:ascii="Calibri" w:eastAsia="SimSun" w:hAnsi="Calibri"/>
          <w:kern w:val="1"/>
          <w:lang w:eastAsia="hi-IN" w:bidi="hi-IN"/>
        </w:rPr>
        <w:t xml:space="preserve">Wynagrodzenie ryczałtowe, wskazane w ust. 1 obejmuje wszelkie koszty związane </w:t>
      </w:r>
      <w:r w:rsidR="00B6734A" w:rsidRPr="00E26BB2">
        <w:rPr>
          <w:rFonts w:ascii="Calibri" w:eastAsia="SimSun" w:hAnsi="Calibri"/>
          <w:kern w:val="1"/>
          <w:lang w:eastAsia="hi-IN" w:bidi="hi-IN"/>
        </w:rPr>
        <w:br/>
      </w:r>
      <w:r w:rsidRPr="00E26BB2">
        <w:rPr>
          <w:rFonts w:ascii="Calibri" w:eastAsia="SimSun" w:hAnsi="Calibri"/>
          <w:kern w:val="1"/>
          <w:lang w:eastAsia="hi-IN" w:bidi="hi-IN"/>
        </w:rPr>
        <w:t xml:space="preserve">z realizacją przedmiotu umowy, włącznie z kosztami własnymi Wykonawcy jak również jego ewentualnych podwykonawców. W wynagrodzeniu zawarte są również wszelkie koszty robót </w:t>
      </w:r>
      <w:r w:rsidR="00E13B86" w:rsidRPr="00E26BB2">
        <w:rPr>
          <w:rFonts w:ascii="Calibri" w:eastAsia="SimSun" w:hAnsi="Calibri"/>
          <w:kern w:val="1"/>
          <w:lang w:eastAsia="hi-IN" w:bidi="hi-IN"/>
        </w:rPr>
        <w:br/>
      </w:r>
      <w:r w:rsidRPr="00E26BB2">
        <w:rPr>
          <w:rFonts w:ascii="Calibri" w:eastAsia="SimSun" w:hAnsi="Calibri"/>
          <w:kern w:val="1"/>
          <w:lang w:eastAsia="hi-IN" w:bidi="hi-IN"/>
        </w:rPr>
        <w:t xml:space="preserve">i materiałów budowlanych niezbędnych dla wykonania całości prac budowlanych objętych niniejszą umową, wynikających z wymogów sztuki budowlanej i przepisów prawa budowlanego. </w:t>
      </w:r>
      <w:r w:rsidRPr="00E26BB2">
        <w:rPr>
          <w:rFonts w:ascii="Calibri" w:hAnsi="Calibri"/>
        </w:rPr>
        <w:t>Niedoszacowanie, pominięcie czy brak rozpoznania zakresu przedmiotu umowy nie może być podstawą do żądania zmiany wynagrodzenia ryczałtowego określonego w ust. 1.</w:t>
      </w:r>
    </w:p>
    <w:p w:rsidR="00CF50E3" w:rsidRPr="00E26BB2" w:rsidRDefault="00862620" w:rsidP="000977B2">
      <w:pPr>
        <w:pStyle w:val="Akapitzlist"/>
        <w:widowControl w:val="0"/>
        <w:numPr>
          <w:ilvl w:val="0"/>
          <w:numId w:val="2"/>
        </w:numPr>
        <w:tabs>
          <w:tab w:val="clear" w:pos="0"/>
          <w:tab w:val="left" w:pos="3240"/>
        </w:tabs>
        <w:ind w:left="284" w:hanging="284"/>
        <w:jc w:val="both"/>
        <w:rPr>
          <w:rFonts w:ascii="Calibri" w:hAnsi="Calibri"/>
        </w:rPr>
      </w:pPr>
      <w:r w:rsidRPr="00E26BB2">
        <w:rPr>
          <w:rFonts w:ascii="Calibri" w:hAnsi="Calibri"/>
        </w:rPr>
        <w:t>Wynagrodzenie o którym mowa w ust. 1 nie zostanie wypłacone w</w:t>
      </w:r>
      <w:r w:rsidR="00D60FFE" w:rsidRPr="00E26BB2">
        <w:rPr>
          <w:rFonts w:ascii="Calibri" w:hAnsi="Calibri"/>
        </w:rPr>
        <w:t xml:space="preserve"> przypadku </w:t>
      </w:r>
      <w:r w:rsidRPr="00E26BB2">
        <w:rPr>
          <w:rFonts w:ascii="Calibri" w:hAnsi="Calibri"/>
        </w:rPr>
        <w:t xml:space="preserve">nie wykonania robót budowlanych z uwagi na </w:t>
      </w:r>
      <w:r w:rsidR="00DF3922" w:rsidRPr="00E26BB2">
        <w:rPr>
          <w:rFonts w:ascii="Calibri" w:hAnsi="Calibri"/>
        </w:rPr>
        <w:t xml:space="preserve">konieczność </w:t>
      </w:r>
      <w:r w:rsidR="000977B2" w:rsidRPr="00E26BB2">
        <w:rPr>
          <w:rFonts w:ascii="Calibri" w:hAnsi="Calibri"/>
        </w:rPr>
        <w:t xml:space="preserve">wymiany </w:t>
      </w:r>
      <w:r w:rsidR="000977B2" w:rsidRPr="00E26BB2">
        <w:rPr>
          <w:rFonts w:ascii="Calibri" w:hAnsi="Calibri"/>
          <w:b/>
        </w:rPr>
        <w:t>istniejących</w:t>
      </w:r>
      <w:r w:rsidR="000977B2" w:rsidRPr="00E26BB2">
        <w:rPr>
          <w:rFonts w:ascii="Calibri" w:hAnsi="Calibri"/>
        </w:rPr>
        <w:t xml:space="preserve"> konstrukcji wsporczych będących własnością  Energa-Operator SA z powodu ich niewystarczającej wytrzymałości mechanicznej lub nieodpowiedni</w:t>
      </w:r>
      <w:r w:rsidR="00CF50E3" w:rsidRPr="00E26BB2">
        <w:rPr>
          <w:rFonts w:ascii="Calibri" w:hAnsi="Calibri"/>
        </w:rPr>
        <w:t>ch</w:t>
      </w:r>
      <w:r w:rsidR="000977B2" w:rsidRPr="00E26BB2">
        <w:rPr>
          <w:rFonts w:ascii="Calibri" w:hAnsi="Calibri"/>
        </w:rPr>
        <w:t xml:space="preserve"> </w:t>
      </w:r>
      <w:r w:rsidR="00CF50E3" w:rsidRPr="00E26BB2">
        <w:rPr>
          <w:rFonts w:ascii="Calibri" w:hAnsi="Calibri"/>
        </w:rPr>
        <w:t>parametrów technicznych</w:t>
      </w:r>
      <w:r w:rsidR="00DF3922" w:rsidRPr="00E26BB2">
        <w:rPr>
          <w:rFonts w:ascii="Calibri" w:hAnsi="Calibri"/>
        </w:rPr>
        <w:t>.</w:t>
      </w:r>
      <w:r w:rsidR="00CF50E3" w:rsidRPr="00E26BB2">
        <w:rPr>
          <w:rFonts w:ascii="Calibri" w:hAnsi="Calibri"/>
        </w:rPr>
        <w:t xml:space="preserve"> </w:t>
      </w:r>
      <w:r w:rsidR="00DF3922" w:rsidRPr="00E26BB2">
        <w:rPr>
          <w:rFonts w:ascii="Calibri" w:hAnsi="Calibri"/>
        </w:rPr>
        <w:t xml:space="preserve">W takim przypadku Wykonawcy przysługuje jedynie </w:t>
      </w:r>
      <w:r w:rsidR="00B77277" w:rsidRPr="00E26BB2">
        <w:rPr>
          <w:rFonts w:ascii="Calibri" w:hAnsi="Calibri"/>
        </w:rPr>
        <w:t xml:space="preserve">wynagrodzenie ryczałtowe </w:t>
      </w:r>
      <w:r w:rsidR="00DF3922" w:rsidRPr="00E26BB2">
        <w:rPr>
          <w:rFonts w:ascii="Calibri" w:hAnsi="Calibri"/>
        </w:rPr>
        <w:t xml:space="preserve">w wysokości </w:t>
      </w:r>
      <w:r w:rsidR="00B77277" w:rsidRPr="00E26BB2">
        <w:rPr>
          <w:rFonts w:ascii="Calibri" w:hAnsi="Calibri"/>
        </w:rPr>
        <w:t xml:space="preserve">10% </w:t>
      </w:r>
      <w:r w:rsidR="00EE6F14" w:rsidRPr="00E26BB2">
        <w:rPr>
          <w:rFonts w:ascii="Calibri" w:hAnsi="Calibri"/>
        </w:rPr>
        <w:t xml:space="preserve">wartości </w:t>
      </w:r>
      <w:r w:rsidR="00B77277" w:rsidRPr="00E26BB2">
        <w:rPr>
          <w:rFonts w:ascii="Calibri" w:hAnsi="Calibri"/>
        </w:rPr>
        <w:t>przedmiotu umowy określonej w ust. 1.</w:t>
      </w:r>
    </w:p>
    <w:p w:rsidR="00A068ED" w:rsidRPr="00E26BB2" w:rsidRDefault="002614B6" w:rsidP="00CF50E3">
      <w:pPr>
        <w:pStyle w:val="Akapitzlist"/>
        <w:widowControl w:val="0"/>
        <w:tabs>
          <w:tab w:val="left" w:pos="3240"/>
        </w:tabs>
        <w:ind w:left="284"/>
        <w:jc w:val="both"/>
        <w:rPr>
          <w:rFonts w:ascii="Calibri" w:hAnsi="Calibri"/>
        </w:rPr>
      </w:pPr>
      <w:r w:rsidRPr="00E26BB2">
        <w:rPr>
          <w:rFonts w:ascii="Calibri" w:hAnsi="Calibri"/>
        </w:rPr>
        <w:t xml:space="preserve">W takim przypadku </w:t>
      </w:r>
      <w:r w:rsidR="00DE7390" w:rsidRPr="00E26BB2">
        <w:rPr>
          <w:rFonts w:ascii="Calibri" w:hAnsi="Calibri"/>
        </w:rPr>
        <w:t xml:space="preserve">roboty budowlane nie będą wykonywane przez Wykonawcę a </w:t>
      </w:r>
      <w:r w:rsidRPr="00E26BB2">
        <w:rPr>
          <w:rFonts w:ascii="Calibri" w:hAnsi="Calibri"/>
        </w:rPr>
        <w:t>odbiorowi</w:t>
      </w:r>
      <w:r w:rsidR="00DE7390" w:rsidRPr="00E26BB2">
        <w:rPr>
          <w:rFonts w:ascii="Calibri" w:hAnsi="Calibri"/>
        </w:rPr>
        <w:t xml:space="preserve"> będzie </w:t>
      </w:r>
      <w:r w:rsidRPr="00E26BB2">
        <w:rPr>
          <w:rFonts w:ascii="Calibri" w:hAnsi="Calibri"/>
        </w:rPr>
        <w:t>podlega</w:t>
      </w:r>
      <w:r w:rsidR="00DE7390" w:rsidRPr="00E26BB2">
        <w:rPr>
          <w:rFonts w:ascii="Calibri" w:hAnsi="Calibri"/>
        </w:rPr>
        <w:t>ć</w:t>
      </w:r>
      <w:r w:rsidRPr="00E26BB2">
        <w:rPr>
          <w:rFonts w:ascii="Calibri" w:hAnsi="Calibri"/>
        </w:rPr>
        <w:t xml:space="preserve"> tylko kompletna dokumentacja wykonawcza.</w:t>
      </w:r>
    </w:p>
    <w:p w:rsidR="00671439" w:rsidRPr="00E26BB2" w:rsidRDefault="00671439" w:rsidP="00A068ED">
      <w:pPr>
        <w:widowControl w:val="0"/>
        <w:jc w:val="center"/>
        <w:rPr>
          <w:rFonts w:ascii="Calibri" w:eastAsia="SimSun" w:hAnsi="Calibri"/>
          <w:b/>
          <w:kern w:val="1"/>
          <w:lang w:eastAsia="hi-IN" w:bidi="hi-IN"/>
        </w:rPr>
      </w:pPr>
    </w:p>
    <w:p w:rsidR="00A068ED" w:rsidRPr="00E26BB2" w:rsidRDefault="00A068ED" w:rsidP="00A068ED">
      <w:pPr>
        <w:widowControl w:val="0"/>
        <w:jc w:val="center"/>
        <w:rPr>
          <w:rFonts w:ascii="Calibri" w:eastAsia="SimSun" w:hAnsi="Calibri"/>
          <w:b/>
          <w:kern w:val="1"/>
          <w:lang w:eastAsia="hi-IN" w:bidi="hi-IN"/>
        </w:rPr>
      </w:pPr>
      <w:r w:rsidRPr="00E26BB2">
        <w:rPr>
          <w:rFonts w:ascii="Calibri" w:eastAsia="SimSun" w:hAnsi="Calibri"/>
          <w:b/>
          <w:kern w:val="1"/>
          <w:lang w:eastAsia="hi-IN" w:bidi="hi-IN"/>
        </w:rPr>
        <w:t>§ 9</w:t>
      </w:r>
    </w:p>
    <w:p w:rsidR="00A068ED" w:rsidRPr="00E26BB2" w:rsidRDefault="00A068ED" w:rsidP="00A068ED">
      <w:pPr>
        <w:widowControl w:val="0"/>
        <w:numPr>
          <w:ilvl w:val="0"/>
          <w:numId w:val="15"/>
        </w:numPr>
        <w:ind w:left="357" w:hanging="357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 xml:space="preserve">Zamawiający </w:t>
      </w:r>
      <w:r w:rsidR="00E966CA" w:rsidRPr="00E26BB2">
        <w:rPr>
          <w:rFonts w:ascii="Calibri" w:eastAsia="SimSun" w:hAnsi="Calibri"/>
          <w:kern w:val="1"/>
          <w:lang w:eastAsia="hi-IN" w:bidi="hi-IN"/>
        </w:rPr>
        <w:t xml:space="preserve">nie </w:t>
      </w:r>
      <w:r w:rsidRPr="00E26BB2">
        <w:rPr>
          <w:rFonts w:ascii="Calibri" w:eastAsia="SimSun" w:hAnsi="Calibri"/>
          <w:kern w:val="1"/>
          <w:lang w:eastAsia="hi-IN" w:bidi="hi-IN"/>
        </w:rPr>
        <w:t xml:space="preserve">dopuszcza </w:t>
      </w:r>
      <w:r w:rsidR="00E966CA" w:rsidRPr="00E26BB2">
        <w:rPr>
          <w:rFonts w:ascii="Calibri" w:eastAsia="SimSun" w:hAnsi="Calibri"/>
          <w:kern w:val="1"/>
          <w:lang w:eastAsia="hi-IN" w:bidi="hi-IN"/>
        </w:rPr>
        <w:t xml:space="preserve">możliwości </w:t>
      </w:r>
      <w:r w:rsidRPr="00E26BB2">
        <w:rPr>
          <w:rFonts w:ascii="Calibri" w:eastAsia="SimSun" w:hAnsi="Calibri"/>
          <w:kern w:val="1"/>
          <w:lang w:eastAsia="hi-IN" w:bidi="hi-IN"/>
        </w:rPr>
        <w:t>częściowego odbioru wykonanych robót.</w:t>
      </w:r>
    </w:p>
    <w:p w:rsidR="00E966CA" w:rsidRPr="00E26BB2" w:rsidRDefault="00A068ED" w:rsidP="00A068ED">
      <w:pPr>
        <w:widowControl w:val="0"/>
        <w:numPr>
          <w:ilvl w:val="0"/>
          <w:numId w:val="15"/>
        </w:numPr>
        <w:ind w:left="357" w:hanging="357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 xml:space="preserve">Podstawą do wystawienia przez Wykonawcę faktury </w:t>
      </w:r>
      <w:r w:rsidR="00E966CA" w:rsidRPr="00E26BB2">
        <w:rPr>
          <w:rFonts w:ascii="Calibri" w:eastAsia="SimSun" w:hAnsi="Calibri"/>
          <w:kern w:val="1"/>
          <w:lang w:eastAsia="hi-IN" w:bidi="hi-IN"/>
        </w:rPr>
        <w:t xml:space="preserve">za wykonane prace </w:t>
      </w:r>
      <w:r w:rsidRPr="00E26BB2">
        <w:rPr>
          <w:rFonts w:ascii="Calibri" w:eastAsia="SimSun" w:hAnsi="Calibri"/>
          <w:kern w:val="1"/>
          <w:lang w:eastAsia="hi-IN" w:bidi="hi-IN"/>
        </w:rPr>
        <w:t>jest</w:t>
      </w:r>
      <w:r w:rsidR="00E966CA" w:rsidRPr="00E26BB2">
        <w:rPr>
          <w:rFonts w:ascii="Calibri" w:eastAsia="SimSun" w:hAnsi="Calibri"/>
          <w:kern w:val="1"/>
          <w:lang w:eastAsia="hi-IN" w:bidi="hi-IN"/>
        </w:rPr>
        <w:t>:</w:t>
      </w:r>
    </w:p>
    <w:p w:rsidR="0036287E" w:rsidRPr="00E26BB2" w:rsidRDefault="00E966CA" w:rsidP="009D0EC8">
      <w:pPr>
        <w:pStyle w:val="Akapitzlist"/>
        <w:widowControl w:val="0"/>
        <w:numPr>
          <w:ilvl w:val="0"/>
          <w:numId w:val="45"/>
        </w:numPr>
        <w:ind w:left="709" w:hanging="283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>w przypadku wykonania całości przedmiotu umowy</w:t>
      </w:r>
      <w:r w:rsidR="0036287E" w:rsidRPr="00E26BB2">
        <w:rPr>
          <w:rFonts w:ascii="Calibri" w:eastAsia="SimSun" w:hAnsi="Calibri"/>
          <w:kern w:val="1"/>
          <w:lang w:eastAsia="hi-IN" w:bidi="hi-IN"/>
        </w:rPr>
        <w:t>,</w:t>
      </w:r>
      <w:r w:rsidRPr="00E26BB2">
        <w:rPr>
          <w:rFonts w:ascii="Calibri" w:eastAsia="SimSun" w:hAnsi="Calibri"/>
          <w:kern w:val="1"/>
          <w:lang w:eastAsia="hi-IN" w:bidi="hi-IN"/>
        </w:rPr>
        <w:t xml:space="preserve"> </w:t>
      </w:r>
      <w:r w:rsidR="00A068ED" w:rsidRPr="00E26BB2">
        <w:rPr>
          <w:rFonts w:ascii="Calibri" w:eastAsia="SimSun" w:hAnsi="Calibri"/>
          <w:kern w:val="1"/>
          <w:lang w:eastAsia="hi-IN" w:bidi="hi-IN"/>
        </w:rPr>
        <w:t>protokół końcowy odbioru robót</w:t>
      </w:r>
      <w:r w:rsidR="0036287E" w:rsidRPr="00E26BB2">
        <w:rPr>
          <w:rFonts w:ascii="Calibri" w:eastAsia="SimSun" w:hAnsi="Calibri"/>
          <w:kern w:val="1"/>
          <w:lang w:eastAsia="hi-IN" w:bidi="hi-IN"/>
        </w:rPr>
        <w:t>,</w:t>
      </w:r>
    </w:p>
    <w:p w:rsidR="00A068ED" w:rsidRPr="00E26BB2" w:rsidRDefault="0036287E" w:rsidP="009D0EC8">
      <w:pPr>
        <w:pStyle w:val="Akapitzlist"/>
        <w:widowControl w:val="0"/>
        <w:numPr>
          <w:ilvl w:val="0"/>
          <w:numId w:val="45"/>
        </w:numPr>
        <w:ind w:left="709" w:hanging="283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>w przypadku wykonania jedynie projektu wykonawczego, protokół odbioru projektu</w:t>
      </w:r>
      <w:r w:rsidR="00A068ED" w:rsidRPr="00E26BB2">
        <w:rPr>
          <w:rFonts w:ascii="Calibri" w:eastAsia="SimSun" w:hAnsi="Calibri"/>
          <w:kern w:val="1"/>
          <w:lang w:eastAsia="hi-IN" w:bidi="hi-IN"/>
        </w:rPr>
        <w:t xml:space="preserve">. </w:t>
      </w:r>
    </w:p>
    <w:p w:rsidR="00A068ED" w:rsidRPr="00E26BB2" w:rsidRDefault="00A068ED" w:rsidP="00A068ED">
      <w:pPr>
        <w:widowControl w:val="0"/>
        <w:numPr>
          <w:ilvl w:val="0"/>
          <w:numId w:val="15"/>
        </w:numPr>
        <w:ind w:left="357" w:hanging="357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>Zamawiający dokona zapłaty faktur</w:t>
      </w:r>
      <w:r w:rsidR="0036287E" w:rsidRPr="00E26BB2">
        <w:rPr>
          <w:rFonts w:ascii="Calibri" w:eastAsia="SimSun" w:hAnsi="Calibri"/>
          <w:kern w:val="1"/>
          <w:lang w:eastAsia="hi-IN" w:bidi="hi-IN"/>
        </w:rPr>
        <w:t>y</w:t>
      </w:r>
      <w:r w:rsidRPr="00E26BB2">
        <w:rPr>
          <w:rFonts w:ascii="Calibri" w:eastAsia="SimSun" w:hAnsi="Calibri"/>
          <w:kern w:val="1"/>
          <w:lang w:eastAsia="hi-IN" w:bidi="hi-IN"/>
        </w:rPr>
        <w:t xml:space="preserve"> przelewem na wskazany rachunek Wykonawcy, w terminie 25 dni od daty otrzymania faktury. </w:t>
      </w:r>
    </w:p>
    <w:p w:rsidR="00A068ED" w:rsidRPr="00E26BB2" w:rsidRDefault="00A068ED" w:rsidP="00A068ED">
      <w:pPr>
        <w:widowControl w:val="0"/>
        <w:numPr>
          <w:ilvl w:val="0"/>
          <w:numId w:val="15"/>
        </w:numPr>
        <w:ind w:left="357" w:hanging="357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 xml:space="preserve">Za dzień zapłaty wynagrodzenia przyjmuje się dzień obciążenia rachunku bankowego Zamawiającego. </w:t>
      </w:r>
    </w:p>
    <w:p w:rsidR="00A068ED" w:rsidRPr="00E26BB2" w:rsidRDefault="00A068ED" w:rsidP="00A068ED">
      <w:pPr>
        <w:widowControl w:val="0"/>
        <w:numPr>
          <w:ilvl w:val="0"/>
          <w:numId w:val="15"/>
        </w:numPr>
        <w:ind w:left="357" w:hanging="357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>Zamawiający zastrzega, że wierzytelność z tytułu niniejszej umowy, nie może być przenoszona na osobę trzecią.</w:t>
      </w:r>
    </w:p>
    <w:p w:rsidR="00A068ED" w:rsidRPr="00E26BB2" w:rsidRDefault="00A068ED" w:rsidP="00A068ED">
      <w:pPr>
        <w:widowControl w:val="0"/>
        <w:numPr>
          <w:ilvl w:val="0"/>
          <w:numId w:val="15"/>
        </w:numPr>
        <w:ind w:left="357" w:hanging="357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 xml:space="preserve">Zamawiający jest płatnikiem podatku VAT o numerze identyfikacyjnym </w:t>
      </w:r>
      <w:r w:rsidRPr="00E26BB2">
        <w:rPr>
          <w:rFonts w:ascii="Calibri" w:eastAsia="SimSun" w:hAnsi="Calibri"/>
          <w:b/>
          <w:kern w:val="1"/>
          <w:lang w:eastAsia="hi-IN" w:bidi="hi-IN"/>
        </w:rPr>
        <w:t>NIP: 618–16–07–268.</w:t>
      </w:r>
    </w:p>
    <w:p w:rsidR="00A068ED" w:rsidRPr="00E26BB2" w:rsidRDefault="00A068ED" w:rsidP="00A068ED">
      <w:pPr>
        <w:widowControl w:val="0"/>
        <w:numPr>
          <w:ilvl w:val="0"/>
          <w:numId w:val="15"/>
        </w:numPr>
        <w:ind w:left="357" w:hanging="357"/>
        <w:jc w:val="both"/>
        <w:rPr>
          <w:rFonts w:ascii="Calibri" w:eastAsia="SimSun" w:hAnsi="Calibri"/>
          <w:b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 xml:space="preserve">Wykonawca jest płatnikiem podatku VAT o numerze identyfikacyjnym </w:t>
      </w:r>
      <w:r w:rsidRPr="00E26BB2">
        <w:rPr>
          <w:rFonts w:ascii="Calibri" w:eastAsia="SimSun" w:hAnsi="Calibri"/>
          <w:b/>
          <w:kern w:val="1"/>
          <w:lang w:eastAsia="hi-IN" w:bidi="hi-IN"/>
        </w:rPr>
        <w:t xml:space="preserve">NIP: </w:t>
      </w:r>
      <w:r w:rsidR="009B4F46" w:rsidRPr="00E26BB2">
        <w:rPr>
          <w:rFonts w:asciiTheme="minorHAnsi" w:hAnsiTheme="minorHAnsi" w:cstheme="minorHAnsi"/>
          <w:b/>
          <w:kern w:val="1"/>
          <w:lang w:eastAsia="hi-IN" w:bidi="hi-IN"/>
        </w:rPr>
        <w:t>………………………………</w:t>
      </w:r>
    </w:p>
    <w:p w:rsidR="00D44F1F" w:rsidRPr="00E26BB2" w:rsidRDefault="00D44F1F" w:rsidP="00296125">
      <w:pPr>
        <w:widowControl w:val="0"/>
        <w:rPr>
          <w:rFonts w:ascii="Calibri" w:eastAsia="SimSun" w:hAnsi="Calibri"/>
          <w:b/>
          <w:kern w:val="1"/>
          <w:lang w:eastAsia="hi-IN" w:bidi="hi-IN"/>
        </w:rPr>
      </w:pPr>
    </w:p>
    <w:p w:rsidR="00EC592E" w:rsidRPr="00E26BB2" w:rsidRDefault="00891588" w:rsidP="00296125">
      <w:pPr>
        <w:widowControl w:val="0"/>
        <w:jc w:val="center"/>
        <w:rPr>
          <w:rFonts w:ascii="Calibri" w:eastAsia="SimSun" w:hAnsi="Calibri"/>
          <w:b/>
          <w:kern w:val="1"/>
          <w:lang w:eastAsia="hi-IN" w:bidi="hi-IN"/>
        </w:rPr>
      </w:pPr>
      <w:r w:rsidRPr="00E26BB2">
        <w:rPr>
          <w:rFonts w:ascii="Calibri" w:eastAsia="SimSun" w:hAnsi="Calibri"/>
          <w:b/>
          <w:kern w:val="1"/>
          <w:lang w:eastAsia="hi-IN" w:bidi="hi-IN"/>
        </w:rPr>
        <w:lastRenderedPageBreak/>
        <w:t xml:space="preserve">§ </w:t>
      </w:r>
      <w:r w:rsidR="00A068ED" w:rsidRPr="00E26BB2">
        <w:rPr>
          <w:rFonts w:ascii="Calibri" w:eastAsia="SimSun" w:hAnsi="Calibri"/>
          <w:b/>
          <w:kern w:val="1"/>
          <w:lang w:eastAsia="hi-IN" w:bidi="hi-IN"/>
        </w:rPr>
        <w:t>10</w:t>
      </w:r>
    </w:p>
    <w:p w:rsidR="00EC592E" w:rsidRPr="00E26BB2" w:rsidRDefault="00EC592E" w:rsidP="00296125">
      <w:pPr>
        <w:widowControl w:val="0"/>
        <w:numPr>
          <w:ilvl w:val="0"/>
          <w:numId w:val="18"/>
        </w:numPr>
        <w:ind w:left="357" w:hanging="357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>Strony postanawiają, że obowiązującą je formą odszkodowania za szkody wynikłe</w:t>
      </w:r>
      <w:r w:rsidR="00E245E8" w:rsidRPr="00E26BB2">
        <w:rPr>
          <w:rFonts w:ascii="Calibri" w:eastAsia="SimSun" w:hAnsi="Calibri"/>
          <w:kern w:val="1"/>
          <w:lang w:eastAsia="hi-IN" w:bidi="hi-IN"/>
        </w:rPr>
        <w:t xml:space="preserve"> </w:t>
      </w:r>
      <w:r w:rsidR="00F6253D" w:rsidRPr="00E26BB2">
        <w:rPr>
          <w:rFonts w:ascii="Calibri" w:eastAsia="SimSun" w:hAnsi="Calibri"/>
          <w:kern w:val="1"/>
          <w:lang w:eastAsia="hi-IN" w:bidi="hi-IN"/>
        </w:rPr>
        <w:br/>
      </w:r>
      <w:r w:rsidRPr="00E26BB2">
        <w:rPr>
          <w:rFonts w:ascii="Calibri" w:eastAsia="SimSun" w:hAnsi="Calibri"/>
          <w:kern w:val="1"/>
          <w:lang w:eastAsia="hi-IN" w:bidi="hi-IN"/>
        </w:rPr>
        <w:t xml:space="preserve">z niewykonania lub nienależytego wykonania umowy są kary umowne, które będą naliczane </w:t>
      </w:r>
      <w:r w:rsidR="00032F5A" w:rsidRPr="00E26BB2">
        <w:rPr>
          <w:rFonts w:ascii="Calibri" w:eastAsia="SimSun" w:hAnsi="Calibri"/>
          <w:kern w:val="1"/>
          <w:lang w:eastAsia="hi-IN" w:bidi="hi-IN"/>
        </w:rPr>
        <w:br/>
      </w:r>
      <w:r w:rsidRPr="00E26BB2">
        <w:rPr>
          <w:rFonts w:ascii="Calibri" w:eastAsia="SimSun" w:hAnsi="Calibri"/>
          <w:kern w:val="1"/>
          <w:lang w:eastAsia="hi-IN" w:bidi="hi-IN"/>
        </w:rPr>
        <w:t xml:space="preserve">w następujących wypadkach i wysokościach określonych w niniejszym </w:t>
      </w:r>
      <w:r w:rsidR="00F51060" w:rsidRPr="00E26BB2">
        <w:rPr>
          <w:rFonts w:ascii="Calibri" w:eastAsia="SimSun" w:hAnsi="Calibri"/>
          <w:kern w:val="1"/>
          <w:lang w:eastAsia="hi-IN" w:bidi="hi-IN"/>
        </w:rPr>
        <w:t>para</w:t>
      </w:r>
      <w:r w:rsidRPr="00E26BB2">
        <w:rPr>
          <w:rFonts w:ascii="Calibri" w:eastAsia="SimSun" w:hAnsi="Calibri"/>
          <w:kern w:val="1"/>
          <w:lang w:eastAsia="hi-IN" w:bidi="hi-IN"/>
        </w:rPr>
        <w:t>grafie.</w:t>
      </w:r>
    </w:p>
    <w:p w:rsidR="00EC592E" w:rsidRPr="00E26BB2" w:rsidRDefault="00380A3C" w:rsidP="00296125">
      <w:pPr>
        <w:widowControl w:val="0"/>
        <w:numPr>
          <w:ilvl w:val="0"/>
          <w:numId w:val="18"/>
        </w:numPr>
        <w:ind w:left="357" w:hanging="357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 xml:space="preserve">Na Wykonawcę mogą zostać nałożone przez Zamawiającego kary umowne w następujących przypadkach: </w:t>
      </w:r>
      <w:r w:rsidR="00EC592E" w:rsidRPr="00E26BB2">
        <w:rPr>
          <w:rFonts w:ascii="Calibri" w:eastAsia="SimSun" w:hAnsi="Calibri"/>
          <w:kern w:val="1"/>
          <w:lang w:eastAsia="hi-IN" w:bidi="hi-IN"/>
        </w:rPr>
        <w:t xml:space="preserve"> </w:t>
      </w:r>
    </w:p>
    <w:p w:rsidR="00EC592E" w:rsidRPr="00E26BB2" w:rsidRDefault="00EC592E" w:rsidP="00296125">
      <w:pPr>
        <w:widowControl w:val="0"/>
        <w:numPr>
          <w:ilvl w:val="0"/>
          <w:numId w:val="11"/>
        </w:numPr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 xml:space="preserve">za opóźnienie w wykonaniu przedmiotu umowy określonego w § 1, w wysokości 0,5% wynagrodzenia umownego </w:t>
      </w:r>
      <w:r w:rsidR="002436D4" w:rsidRPr="00E26BB2">
        <w:rPr>
          <w:rFonts w:ascii="Calibri" w:eastAsia="SimSun" w:hAnsi="Calibri"/>
          <w:kern w:val="1"/>
          <w:lang w:eastAsia="hi-IN" w:bidi="hi-IN"/>
        </w:rPr>
        <w:t xml:space="preserve">netto </w:t>
      </w:r>
      <w:r w:rsidRPr="00E26BB2">
        <w:rPr>
          <w:rFonts w:ascii="Calibri" w:eastAsia="SimSun" w:hAnsi="Calibri"/>
          <w:kern w:val="1"/>
          <w:lang w:eastAsia="hi-IN" w:bidi="hi-IN"/>
        </w:rPr>
        <w:t xml:space="preserve">za przedmiot umowy za każdy dzień opóźnienia,         </w:t>
      </w:r>
    </w:p>
    <w:p w:rsidR="00EC592E" w:rsidRPr="00E26BB2" w:rsidRDefault="00EC592E" w:rsidP="00296125">
      <w:pPr>
        <w:widowControl w:val="0"/>
        <w:numPr>
          <w:ilvl w:val="0"/>
          <w:numId w:val="11"/>
        </w:numPr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>za opóźnienie w usunięciu wad stwierdzonych przy odbiorze lub w okresie gwarancji</w:t>
      </w:r>
      <w:r w:rsidR="00E245E8" w:rsidRPr="00E26BB2">
        <w:rPr>
          <w:rFonts w:ascii="Calibri" w:eastAsia="SimSun" w:hAnsi="Calibri"/>
          <w:kern w:val="1"/>
          <w:lang w:eastAsia="hi-IN" w:bidi="hi-IN"/>
        </w:rPr>
        <w:t xml:space="preserve"> </w:t>
      </w:r>
      <w:r w:rsidR="00A0496D" w:rsidRPr="00E26BB2">
        <w:rPr>
          <w:rFonts w:ascii="Calibri" w:eastAsia="SimSun" w:hAnsi="Calibri"/>
          <w:kern w:val="1"/>
          <w:lang w:eastAsia="hi-IN" w:bidi="hi-IN"/>
        </w:rPr>
        <w:br/>
      </w:r>
      <w:r w:rsidRPr="00E26BB2">
        <w:rPr>
          <w:rFonts w:ascii="Calibri" w:eastAsia="SimSun" w:hAnsi="Calibri"/>
          <w:kern w:val="1"/>
          <w:lang w:eastAsia="hi-IN" w:bidi="hi-IN"/>
        </w:rPr>
        <w:t>i rękojmi w wysokości 0,5% wynagrodzenia umownego</w:t>
      </w:r>
      <w:r w:rsidR="002436D4" w:rsidRPr="00E26BB2">
        <w:rPr>
          <w:rFonts w:ascii="Calibri" w:eastAsia="SimSun" w:hAnsi="Calibri"/>
          <w:kern w:val="1"/>
          <w:lang w:eastAsia="hi-IN" w:bidi="hi-IN"/>
        </w:rPr>
        <w:t xml:space="preserve"> netto</w:t>
      </w:r>
      <w:r w:rsidRPr="00E26BB2">
        <w:rPr>
          <w:rFonts w:ascii="Calibri" w:eastAsia="SimSun" w:hAnsi="Calibri"/>
          <w:kern w:val="1"/>
          <w:lang w:eastAsia="hi-IN" w:bidi="hi-IN"/>
        </w:rPr>
        <w:t xml:space="preserve"> za wykonany przedmiot umowy, za każdy dzień opóźnienia liczony od dnia upływu terminu wyznaczonego na usunięcie wad, </w:t>
      </w:r>
    </w:p>
    <w:p w:rsidR="00EC592E" w:rsidRPr="00E26BB2" w:rsidRDefault="00EC592E" w:rsidP="00296125">
      <w:pPr>
        <w:widowControl w:val="0"/>
        <w:numPr>
          <w:ilvl w:val="0"/>
          <w:numId w:val="11"/>
        </w:numPr>
        <w:ind w:left="714" w:hanging="357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>z tytułu samego faktu istnienia wad w przedmiocie umowy w wysokości 2% wynagrodzenia umownego</w:t>
      </w:r>
      <w:r w:rsidR="00CC115B" w:rsidRPr="00E26BB2">
        <w:rPr>
          <w:rFonts w:ascii="Calibri" w:eastAsia="SimSun" w:hAnsi="Calibri"/>
          <w:kern w:val="1"/>
          <w:lang w:eastAsia="hi-IN" w:bidi="hi-IN"/>
        </w:rPr>
        <w:t xml:space="preserve"> </w:t>
      </w:r>
      <w:r w:rsidRPr="00E26BB2">
        <w:rPr>
          <w:rFonts w:ascii="Calibri" w:eastAsia="SimSun" w:hAnsi="Calibri"/>
          <w:kern w:val="1"/>
          <w:lang w:eastAsia="hi-IN" w:bidi="hi-IN"/>
        </w:rPr>
        <w:t xml:space="preserve"> </w:t>
      </w:r>
      <w:r w:rsidR="002436D4" w:rsidRPr="00E26BB2">
        <w:rPr>
          <w:rFonts w:ascii="Calibri" w:eastAsia="SimSun" w:hAnsi="Calibri"/>
          <w:kern w:val="1"/>
          <w:lang w:eastAsia="hi-IN" w:bidi="hi-IN"/>
        </w:rPr>
        <w:t xml:space="preserve">netto </w:t>
      </w:r>
      <w:r w:rsidRPr="00E26BB2">
        <w:rPr>
          <w:rFonts w:ascii="Calibri" w:eastAsia="SimSun" w:hAnsi="Calibri"/>
          <w:kern w:val="1"/>
          <w:lang w:eastAsia="hi-IN" w:bidi="hi-IN"/>
        </w:rPr>
        <w:t xml:space="preserve">za przedmiot umowy, </w:t>
      </w:r>
    </w:p>
    <w:p w:rsidR="00EC592E" w:rsidRPr="00E26BB2" w:rsidRDefault="00EC592E" w:rsidP="00296125">
      <w:pPr>
        <w:widowControl w:val="0"/>
        <w:numPr>
          <w:ilvl w:val="0"/>
          <w:numId w:val="11"/>
        </w:numPr>
        <w:ind w:left="714" w:hanging="357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>za odstąpienie od umowy z przyczyn zależnych od Wykonawcy w wysokości 5% wynagrodzenia umownego</w:t>
      </w:r>
      <w:r w:rsidR="002436D4" w:rsidRPr="00E26BB2">
        <w:rPr>
          <w:rFonts w:ascii="Calibri" w:eastAsia="SimSun" w:hAnsi="Calibri"/>
          <w:kern w:val="1"/>
          <w:lang w:eastAsia="hi-IN" w:bidi="hi-IN"/>
        </w:rPr>
        <w:t xml:space="preserve"> netto</w:t>
      </w:r>
      <w:r w:rsidR="00750D22" w:rsidRPr="00E26BB2">
        <w:rPr>
          <w:rFonts w:ascii="Calibri" w:eastAsia="SimSun" w:hAnsi="Calibri"/>
          <w:kern w:val="1"/>
          <w:lang w:eastAsia="hi-IN" w:bidi="hi-IN"/>
        </w:rPr>
        <w:t>,</w:t>
      </w:r>
    </w:p>
    <w:p w:rsidR="001F7393" w:rsidRPr="00E26BB2" w:rsidRDefault="00A17D7A" w:rsidP="00296125">
      <w:pPr>
        <w:numPr>
          <w:ilvl w:val="0"/>
          <w:numId w:val="11"/>
        </w:numPr>
        <w:jc w:val="both"/>
        <w:rPr>
          <w:rFonts w:ascii="Calibri" w:hAnsi="Calibri"/>
        </w:rPr>
      </w:pPr>
      <w:r w:rsidRPr="00E26BB2">
        <w:rPr>
          <w:rFonts w:ascii="Calibri" w:hAnsi="Calibri"/>
        </w:rPr>
        <w:t>w przypadku naruszenia obo</w:t>
      </w:r>
      <w:r w:rsidR="00032F5A" w:rsidRPr="00E26BB2">
        <w:rPr>
          <w:rFonts w:ascii="Calibri" w:hAnsi="Calibri"/>
        </w:rPr>
        <w:t>wiązku wynikającego z pkt. 2.1 w</w:t>
      </w:r>
      <w:r w:rsidRPr="00E26BB2">
        <w:rPr>
          <w:rFonts w:ascii="Calibri" w:eastAsia="SimSun" w:hAnsi="Calibri"/>
          <w:kern w:val="1"/>
          <w:lang w:eastAsia="hi-IN" w:bidi="hi-IN"/>
        </w:rPr>
        <w:t>ytycznych</w:t>
      </w:r>
      <w:r w:rsidR="00032F5A" w:rsidRPr="00E26BB2">
        <w:rPr>
          <w:rFonts w:ascii="Calibri" w:eastAsia="SimSun" w:hAnsi="Calibri"/>
          <w:kern w:val="1"/>
          <w:lang w:eastAsia="hi-IN" w:bidi="hi-IN"/>
        </w:rPr>
        <w:t xml:space="preserve">, o których mowa </w:t>
      </w:r>
      <w:r w:rsidR="00032F5A" w:rsidRPr="00E26BB2">
        <w:rPr>
          <w:rFonts w:ascii="Calibri" w:eastAsia="SimSun" w:hAnsi="Calibri"/>
          <w:kern w:val="1"/>
          <w:lang w:eastAsia="hi-IN" w:bidi="hi-IN"/>
        </w:rPr>
        <w:br/>
        <w:t xml:space="preserve">w </w:t>
      </w:r>
      <w:r w:rsidRPr="00E26BB2">
        <w:rPr>
          <w:rFonts w:ascii="Calibri" w:eastAsia="SimSun" w:hAnsi="Calibri"/>
          <w:kern w:val="1"/>
          <w:lang w:eastAsia="hi-IN" w:bidi="hi-IN"/>
        </w:rPr>
        <w:t xml:space="preserve"> </w:t>
      </w:r>
      <w:r w:rsidR="00032F5A" w:rsidRPr="00E26BB2">
        <w:rPr>
          <w:rFonts w:ascii="Calibri" w:eastAsia="SimSun" w:hAnsi="Calibri"/>
          <w:kern w:val="1"/>
          <w:lang w:eastAsia="hi-IN" w:bidi="hi-IN"/>
        </w:rPr>
        <w:t>§ 4 ust.1 pkt 1)</w:t>
      </w:r>
      <w:r w:rsidR="00032F5A" w:rsidRPr="00E26BB2">
        <w:rPr>
          <w:rFonts w:ascii="Calibri" w:hAnsi="Calibri"/>
        </w:rPr>
        <w:t xml:space="preserve"> </w:t>
      </w:r>
      <w:r w:rsidR="001F7393" w:rsidRPr="00E26BB2">
        <w:rPr>
          <w:rFonts w:ascii="Calibri" w:hAnsi="Calibri"/>
        </w:rPr>
        <w:t>w wysokości 3.000</w:t>
      </w:r>
      <w:r w:rsidR="00032F5A" w:rsidRPr="00E26BB2">
        <w:rPr>
          <w:rFonts w:ascii="Calibri" w:hAnsi="Calibri"/>
        </w:rPr>
        <w:t>,00</w:t>
      </w:r>
      <w:r w:rsidR="001F7393" w:rsidRPr="00E26BB2">
        <w:rPr>
          <w:rFonts w:ascii="Calibri" w:hAnsi="Calibri"/>
        </w:rPr>
        <w:t xml:space="preserve"> PLN,</w:t>
      </w:r>
    </w:p>
    <w:p w:rsidR="005A4B24" w:rsidRPr="00E26BB2" w:rsidRDefault="005A4B24" w:rsidP="00296125">
      <w:pPr>
        <w:numPr>
          <w:ilvl w:val="0"/>
          <w:numId w:val="11"/>
        </w:numPr>
        <w:tabs>
          <w:tab w:val="clear" w:pos="0"/>
        </w:tabs>
        <w:jc w:val="both"/>
        <w:rPr>
          <w:rFonts w:ascii="Calibri" w:hAnsi="Calibri"/>
        </w:rPr>
      </w:pPr>
      <w:r w:rsidRPr="00E26BB2">
        <w:rPr>
          <w:rFonts w:ascii="Calibri" w:hAnsi="Calibri"/>
        </w:rPr>
        <w:t>w przypadku naruszenia obowiązku wynikającego z pkt. 2.3 w</w:t>
      </w:r>
      <w:r w:rsidRPr="00E26BB2">
        <w:rPr>
          <w:rFonts w:ascii="Calibri" w:eastAsia="SimSun" w:hAnsi="Calibri"/>
          <w:kern w:val="1"/>
          <w:lang w:eastAsia="hi-IN" w:bidi="hi-IN"/>
        </w:rPr>
        <w:t xml:space="preserve">ytycznych, o których mowa </w:t>
      </w:r>
      <w:r w:rsidRPr="00E26BB2">
        <w:rPr>
          <w:rFonts w:ascii="Calibri" w:eastAsia="SimSun" w:hAnsi="Calibri"/>
          <w:kern w:val="1"/>
          <w:lang w:eastAsia="hi-IN" w:bidi="hi-IN"/>
        </w:rPr>
        <w:br/>
        <w:t>w  § 4 ust.1 pkt 1)</w:t>
      </w:r>
      <w:r w:rsidRPr="00E26BB2">
        <w:rPr>
          <w:rFonts w:ascii="Calibri" w:hAnsi="Calibri"/>
        </w:rPr>
        <w:t xml:space="preserve"> w wysokości 1.000,00 PLN,</w:t>
      </w:r>
    </w:p>
    <w:p w:rsidR="00E45C39" w:rsidRPr="00E26BB2" w:rsidRDefault="00A17D7A" w:rsidP="00296125">
      <w:pPr>
        <w:numPr>
          <w:ilvl w:val="0"/>
          <w:numId w:val="11"/>
        </w:numPr>
        <w:jc w:val="both"/>
        <w:rPr>
          <w:rFonts w:ascii="Calibri" w:hAnsi="Calibri"/>
        </w:rPr>
      </w:pPr>
      <w:r w:rsidRPr="00E26BB2">
        <w:rPr>
          <w:rFonts w:ascii="Calibri" w:hAnsi="Calibri"/>
        </w:rPr>
        <w:t xml:space="preserve">w przypadku naruszenia pkt 2.9 </w:t>
      </w:r>
      <w:r w:rsidR="00032F5A" w:rsidRPr="00E26BB2">
        <w:rPr>
          <w:rFonts w:ascii="Calibri" w:hAnsi="Calibri"/>
        </w:rPr>
        <w:t>w</w:t>
      </w:r>
      <w:r w:rsidR="00032F5A" w:rsidRPr="00E26BB2">
        <w:rPr>
          <w:rFonts w:ascii="Calibri" w:eastAsia="SimSun" w:hAnsi="Calibri"/>
          <w:kern w:val="1"/>
          <w:lang w:eastAsia="hi-IN" w:bidi="hi-IN"/>
        </w:rPr>
        <w:t>ytycznych, o których mowa w  § 4 ust.1 pkt 1)</w:t>
      </w:r>
      <w:r w:rsidR="00032F5A" w:rsidRPr="00E26BB2">
        <w:rPr>
          <w:rFonts w:ascii="Calibri" w:hAnsi="Calibri"/>
        </w:rPr>
        <w:t xml:space="preserve"> </w:t>
      </w:r>
      <w:r w:rsidR="00387489" w:rsidRPr="00E26BB2">
        <w:rPr>
          <w:rFonts w:ascii="Calibri" w:hAnsi="Calibri"/>
        </w:rPr>
        <w:br/>
      </w:r>
      <w:r w:rsidR="004704A3" w:rsidRPr="00E26BB2">
        <w:rPr>
          <w:rFonts w:ascii="Calibri" w:hAnsi="Calibri"/>
        </w:rPr>
        <w:t>w wysokości 3.000,00 PLN</w:t>
      </w:r>
      <w:r w:rsidRPr="00E26BB2">
        <w:rPr>
          <w:rFonts w:ascii="Calibri" w:hAnsi="Calibri"/>
        </w:rPr>
        <w:t xml:space="preserve"> za każde pojedyncze naruszenie</w:t>
      </w:r>
      <w:r w:rsidR="001F7393" w:rsidRPr="00E26BB2">
        <w:rPr>
          <w:rFonts w:ascii="Calibri" w:hAnsi="Calibri"/>
        </w:rPr>
        <w:t>,</w:t>
      </w:r>
    </w:p>
    <w:p w:rsidR="00B40892" w:rsidRPr="00E26BB2" w:rsidRDefault="00A17D7A" w:rsidP="00296125">
      <w:pPr>
        <w:numPr>
          <w:ilvl w:val="0"/>
          <w:numId w:val="11"/>
        </w:numPr>
        <w:jc w:val="both"/>
        <w:rPr>
          <w:rFonts w:ascii="Calibri" w:hAnsi="Calibri"/>
        </w:rPr>
      </w:pPr>
      <w:r w:rsidRPr="00E26BB2">
        <w:rPr>
          <w:rFonts w:ascii="Calibri" w:hAnsi="Calibri"/>
        </w:rPr>
        <w:t xml:space="preserve">w przypadku naruszenia pkt 2.10 </w:t>
      </w:r>
      <w:r w:rsidR="00032F5A" w:rsidRPr="00E26BB2">
        <w:rPr>
          <w:rFonts w:ascii="Calibri" w:hAnsi="Calibri"/>
        </w:rPr>
        <w:t>w</w:t>
      </w:r>
      <w:r w:rsidR="00032F5A" w:rsidRPr="00E26BB2">
        <w:rPr>
          <w:rFonts w:ascii="Calibri" w:eastAsia="SimSun" w:hAnsi="Calibri"/>
          <w:kern w:val="1"/>
          <w:lang w:eastAsia="hi-IN" w:bidi="hi-IN"/>
        </w:rPr>
        <w:t>ytycznych, o których mowa w  § 4 ust.1 pkt 1)</w:t>
      </w:r>
      <w:r w:rsidR="00032F5A" w:rsidRPr="00E26BB2">
        <w:rPr>
          <w:rFonts w:ascii="Calibri" w:hAnsi="Calibri"/>
        </w:rPr>
        <w:t xml:space="preserve"> </w:t>
      </w:r>
      <w:r w:rsidR="00387489" w:rsidRPr="00E26BB2">
        <w:rPr>
          <w:rFonts w:ascii="Calibri" w:hAnsi="Calibri"/>
        </w:rPr>
        <w:br/>
      </w:r>
      <w:r w:rsidR="00B40892" w:rsidRPr="00E26BB2">
        <w:rPr>
          <w:rFonts w:ascii="Calibri" w:hAnsi="Calibri"/>
        </w:rPr>
        <w:t>w wysokości 3.000,00 PLN</w:t>
      </w:r>
      <w:r w:rsidRPr="00E26BB2">
        <w:rPr>
          <w:rFonts w:ascii="Calibri" w:hAnsi="Calibri"/>
        </w:rPr>
        <w:t xml:space="preserve"> za każde pojedyncze naruszenie</w:t>
      </w:r>
      <w:r w:rsidR="001F7393" w:rsidRPr="00E26BB2">
        <w:rPr>
          <w:rFonts w:ascii="Calibri" w:hAnsi="Calibri"/>
        </w:rPr>
        <w:t>,</w:t>
      </w:r>
    </w:p>
    <w:p w:rsidR="00FE4041" w:rsidRPr="00E26BB2" w:rsidRDefault="00A17D7A" w:rsidP="00296125">
      <w:pPr>
        <w:numPr>
          <w:ilvl w:val="0"/>
          <w:numId w:val="11"/>
        </w:numPr>
        <w:jc w:val="both"/>
        <w:rPr>
          <w:rFonts w:ascii="Calibri" w:hAnsi="Calibri"/>
        </w:rPr>
      </w:pPr>
      <w:r w:rsidRPr="00E26BB2">
        <w:rPr>
          <w:rFonts w:ascii="Calibri" w:hAnsi="Calibri"/>
        </w:rPr>
        <w:t xml:space="preserve">w przypadku naruszenia pkt 2.11 </w:t>
      </w:r>
      <w:r w:rsidR="00032F5A" w:rsidRPr="00E26BB2">
        <w:rPr>
          <w:rFonts w:ascii="Calibri" w:hAnsi="Calibri"/>
        </w:rPr>
        <w:t>w</w:t>
      </w:r>
      <w:r w:rsidR="00032F5A" w:rsidRPr="00E26BB2">
        <w:rPr>
          <w:rFonts w:ascii="Calibri" w:eastAsia="SimSun" w:hAnsi="Calibri"/>
          <w:kern w:val="1"/>
          <w:lang w:eastAsia="hi-IN" w:bidi="hi-IN"/>
        </w:rPr>
        <w:t>ytycznych, o których mowa w  § 4 ust.1 pkt 1)</w:t>
      </w:r>
      <w:r w:rsidR="00032F5A" w:rsidRPr="00E26BB2">
        <w:rPr>
          <w:rFonts w:ascii="Calibri" w:hAnsi="Calibri"/>
        </w:rPr>
        <w:t xml:space="preserve">  </w:t>
      </w:r>
      <w:r w:rsidR="00387489" w:rsidRPr="00E26BB2">
        <w:rPr>
          <w:rFonts w:ascii="Calibri" w:hAnsi="Calibri"/>
        </w:rPr>
        <w:br/>
      </w:r>
      <w:r w:rsidR="00032F5A" w:rsidRPr="00E26BB2">
        <w:rPr>
          <w:rFonts w:ascii="Calibri" w:hAnsi="Calibri"/>
        </w:rPr>
        <w:t xml:space="preserve">w </w:t>
      </w:r>
      <w:r w:rsidR="00FE4041" w:rsidRPr="00E26BB2">
        <w:rPr>
          <w:rFonts w:ascii="Calibri" w:hAnsi="Calibri"/>
        </w:rPr>
        <w:t>wysokości 1.000,00 PLN</w:t>
      </w:r>
      <w:r w:rsidRPr="00E26BB2">
        <w:rPr>
          <w:rFonts w:ascii="Calibri" w:hAnsi="Calibri"/>
        </w:rPr>
        <w:t xml:space="preserve"> za każde pojedyncze naruszenie,</w:t>
      </w:r>
    </w:p>
    <w:p w:rsidR="001F7393" w:rsidRPr="00E26BB2" w:rsidRDefault="001F7393" w:rsidP="00296125">
      <w:pPr>
        <w:numPr>
          <w:ilvl w:val="0"/>
          <w:numId w:val="11"/>
        </w:numPr>
        <w:jc w:val="both"/>
        <w:rPr>
          <w:rFonts w:ascii="Calibri" w:hAnsi="Calibri"/>
        </w:rPr>
      </w:pPr>
      <w:r w:rsidRPr="00E26BB2">
        <w:rPr>
          <w:rFonts w:ascii="Calibri" w:hAnsi="Calibri"/>
        </w:rPr>
        <w:t xml:space="preserve">za każde wykorzystanie niezgodne z pkt. 2.13 </w:t>
      </w:r>
      <w:r w:rsidR="00032F5A" w:rsidRPr="00E26BB2">
        <w:rPr>
          <w:rFonts w:ascii="Calibri" w:hAnsi="Calibri"/>
        </w:rPr>
        <w:t>w</w:t>
      </w:r>
      <w:r w:rsidR="00032F5A" w:rsidRPr="00E26BB2">
        <w:rPr>
          <w:rFonts w:ascii="Calibri" w:eastAsia="SimSun" w:hAnsi="Calibri"/>
          <w:kern w:val="1"/>
          <w:lang w:eastAsia="hi-IN" w:bidi="hi-IN"/>
        </w:rPr>
        <w:t xml:space="preserve">ytycznych, o których mowa w  § 4 ust.1 </w:t>
      </w:r>
      <w:r w:rsidR="00387489" w:rsidRPr="00E26BB2">
        <w:rPr>
          <w:rFonts w:ascii="Calibri" w:eastAsia="SimSun" w:hAnsi="Calibri"/>
          <w:kern w:val="1"/>
          <w:lang w:eastAsia="hi-IN" w:bidi="hi-IN"/>
        </w:rPr>
        <w:br/>
      </w:r>
      <w:r w:rsidR="00032F5A" w:rsidRPr="00E26BB2">
        <w:rPr>
          <w:rFonts w:ascii="Calibri" w:eastAsia="SimSun" w:hAnsi="Calibri"/>
          <w:kern w:val="1"/>
          <w:lang w:eastAsia="hi-IN" w:bidi="hi-IN"/>
        </w:rPr>
        <w:t>pkt 1)</w:t>
      </w:r>
      <w:r w:rsidRPr="00E26BB2">
        <w:rPr>
          <w:rFonts w:ascii="Calibri" w:hAnsi="Calibri"/>
        </w:rPr>
        <w:t>, słupów elektroenergetycznych będących własnością Energa-Operator SA,</w:t>
      </w:r>
      <w:r w:rsidR="00B711E9" w:rsidRPr="00E26BB2">
        <w:rPr>
          <w:rFonts w:ascii="Calibri" w:hAnsi="Calibri"/>
        </w:rPr>
        <w:t xml:space="preserve"> </w:t>
      </w:r>
      <w:r w:rsidR="00387489" w:rsidRPr="00E26BB2">
        <w:rPr>
          <w:rFonts w:ascii="Calibri" w:hAnsi="Calibri"/>
        </w:rPr>
        <w:br/>
      </w:r>
      <w:r w:rsidR="00B711E9" w:rsidRPr="00E26BB2">
        <w:rPr>
          <w:rFonts w:ascii="Calibri" w:hAnsi="Calibri"/>
        </w:rPr>
        <w:t>w wysokości 2.000,00 PLN,</w:t>
      </w:r>
    </w:p>
    <w:p w:rsidR="00FA7C19" w:rsidRPr="00E26BB2" w:rsidRDefault="00FA7C19" w:rsidP="00296125">
      <w:pPr>
        <w:numPr>
          <w:ilvl w:val="0"/>
          <w:numId w:val="11"/>
        </w:numPr>
        <w:jc w:val="both"/>
        <w:rPr>
          <w:rFonts w:ascii="Calibri" w:hAnsi="Calibri"/>
        </w:rPr>
      </w:pPr>
      <w:r w:rsidRPr="00E26BB2">
        <w:rPr>
          <w:rFonts w:ascii="Calibri" w:hAnsi="Calibri"/>
        </w:rPr>
        <w:t>za każdy przypadek naruszenia pkt 2.2</w:t>
      </w:r>
      <w:r w:rsidR="00A32586" w:rsidRPr="00E26BB2">
        <w:rPr>
          <w:rFonts w:ascii="Calibri" w:hAnsi="Calibri"/>
        </w:rPr>
        <w:t>6</w:t>
      </w:r>
      <w:r w:rsidRPr="00E26BB2">
        <w:rPr>
          <w:rFonts w:ascii="Calibri" w:hAnsi="Calibri"/>
        </w:rPr>
        <w:t xml:space="preserve"> </w:t>
      </w:r>
      <w:r w:rsidR="00032F5A" w:rsidRPr="00E26BB2">
        <w:rPr>
          <w:rFonts w:ascii="Calibri" w:hAnsi="Calibri"/>
        </w:rPr>
        <w:t>w</w:t>
      </w:r>
      <w:r w:rsidR="00032F5A" w:rsidRPr="00E26BB2">
        <w:rPr>
          <w:rFonts w:ascii="Calibri" w:eastAsia="SimSun" w:hAnsi="Calibri"/>
          <w:kern w:val="1"/>
          <w:lang w:eastAsia="hi-IN" w:bidi="hi-IN"/>
        </w:rPr>
        <w:t>ytycznych, o których mowa w  § 4 ust.1 pkt 1)</w:t>
      </w:r>
      <w:r w:rsidRPr="00E26BB2">
        <w:rPr>
          <w:rFonts w:ascii="Calibri" w:hAnsi="Calibri"/>
        </w:rPr>
        <w:t>,</w:t>
      </w:r>
      <w:r w:rsidR="00B711E9" w:rsidRPr="00E26BB2">
        <w:rPr>
          <w:rFonts w:ascii="Calibri" w:hAnsi="Calibri"/>
        </w:rPr>
        <w:t xml:space="preserve"> </w:t>
      </w:r>
      <w:r w:rsidR="00032F5A" w:rsidRPr="00E26BB2">
        <w:rPr>
          <w:rFonts w:ascii="Calibri" w:hAnsi="Calibri"/>
        </w:rPr>
        <w:br/>
      </w:r>
      <w:r w:rsidR="00B711E9" w:rsidRPr="00E26BB2">
        <w:rPr>
          <w:rFonts w:ascii="Calibri" w:hAnsi="Calibri"/>
        </w:rPr>
        <w:t>w wysokości 10.000,00 PLN,</w:t>
      </w:r>
    </w:p>
    <w:p w:rsidR="00A32586" w:rsidRPr="00E26BB2" w:rsidRDefault="00A32586" w:rsidP="00296125">
      <w:pPr>
        <w:numPr>
          <w:ilvl w:val="0"/>
          <w:numId w:val="11"/>
        </w:numPr>
        <w:jc w:val="both"/>
        <w:rPr>
          <w:rFonts w:ascii="Calibri" w:hAnsi="Calibri"/>
        </w:rPr>
      </w:pPr>
      <w:r w:rsidRPr="00E26BB2">
        <w:rPr>
          <w:rFonts w:ascii="Calibri" w:hAnsi="Calibri"/>
        </w:rPr>
        <w:t xml:space="preserve">za każdy przypadek naruszenia pkt 2.27 </w:t>
      </w:r>
      <w:r w:rsidR="00032F5A" w:rsidRPr="00E26BB2">
        <w:rPr>
          <w:rFonts w:ascii="Calibri" w:hAnsi="Calibri"/>
        </w:rPr>
        <w:t>w</w:t>
      </w:r>
      <w:r w:rsidR="00032F5A" w:rsidRPr="00E26BB2">
        <w:rPr>
          <w:rFonts w:ascii="Calibri" w:eastAsia="SimSun" w:hAnsi="Calibri"/>
          <w:kern w:val="1"/>
          <w:lang w:eastAsia="hi-IN" w:bidi="hi-IN"/>
        </w:rPr>
        <w:t>ytycznych, o których mowa w  § 4 ust.1 pkt 1)</w:t>
      </w:r>
      <w:r w:rsidRPr="00E26BB2">
        <w:rPr>
          <w:rFonts w:ascii="Calibri" w:hAnsi="Calibri"/>
        </w:rPr>
        <w:t>,</w:t>
      </w:r>
      <w:r w:rsidR="00B711E9" w:rsidRPr="00E26BB2">
        <w:rPr>
          <w:rFonts w:ascii="Calibri" w:hAnsi="Calibri"/>
        </w:rPr>
        <w:t xml:space="preserve"> </w:t>
      </w:r>
      <w:r w:rsidR="00032F5A" w:rsidRPr="00E26BB2">
        <w:rPr>
          <w:rFonts w:ascii="Calibri" w:hAnsi="Calibri"/>
        </w:rPr>
        <w:br/>
      </w:r>
      <w:r w:rsidR="00750D22" w:rsidRPr="00E26BB2">
        <w:rPr>
          <w:rFonts w:ascii="Calibri" w:hAnsi="Calibri"/>
        </w:rPr>
        <w:t>w wysokości 10.000,00 PLN.</w:t>
      </w:r>
    </w:p>
    <w:p w:rsidR="007B609B" w:rsidRPr="00E26BB2" w:rsidRDefault="00B40892" w:rsidP="00296125">
      <w:pPr>
        <w:widowControl w:val="0"/>
        <w:numPr>
          <w:ilvl w:val="0"/>
          <w:numId w:val="18"/>
        </w:numPr>
        <w:ind w:left="357" w:hanging="357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>Poszczególne rodzaje kar umownych oraz od</w:t>
      </w:r>
      <w:r w:rsidR="00A068ED" w:rsidRPr="00E26BB2">
        <w:rPr>
          <w:rFonts w:ascii="Calibri" w:eastAsia="SimSun" w:hAnsi="Calibri"/>
          <w:kern w:val="1"/>
          <w:lang w:eastAsia="hi-IN" w:bidi="hi-IN"/>
        </w:rPr>
        <w:t xml:space="preserve">powiedzialność odszkodowawcza, </w:t>
      </w:r>
      <w:r w:rsidRPr="00E26BB2">
        <w:rPr>
          <w:rFonts w:ascii="Calibri" w:eastAsia="SimSun" w:hAnsi="Calibri"/>
          <w:kern w:val="1"/>
          <w:lang w:eastAsia="hi-IN" w:bidi="hi-IN"/>
        </w:rPr>
        <w:t xml:space="preserve">o których mowa w niniejszej umowie należy </w:t>
      </w:r>
      <w:r w:rsidR="00D20588" w:rsidRPr="00E26BB2">
        <w:rPr>
          <w:rFonts w:ascii="Calibri" w:eastAsia="SimSun" w:hAnsi="Calibri"/>
          <w:kern w:val="1"/>
          <w:lang w:eastAsia="hi-IN" w:bidi="hi-IN"/>
        </w:rPr>
        <w:t>rozumie</w:t>
      </w:r>
      <w:r w:rsidR="00174ACB" w:rsidRPr="00E26BB2">
        <w:rPr>
          <w:rFonts w:ascii="Calibri" w:eastAsia="SimSun" w:hAnsi="Calibri"/>
          <w:kern w:val="1"/>
          <w:lang w:eastAsia="hi-IN" w:bidi="hi-IN"/>
        </w:rPr>
        <w:t>ć</w:t>
      </w:r>
      <w:r w:rsidR="00D20588" w:rsidRPr="00E26BB2">
        <w:rPr>
          <w:rFonts w:ascii="Calibri" w:eastAsia="SimSun" w:hAnsi="Calibri"/>
          <w:kern w:val="1"/>
          <w:lang w:eastAsia="hi-IN" w:bidi="hi-IN"/>
        </w:rPr>
        <w:t xml:space="preserve"> jako</w:t>
      </w:r>
      <w:r w:rsidRPr="00E26BB2">
        <w:rPr>
          <w:rFonts w:ascii="Calibri" w:eastAsia="SimSun" w:hAnsi="Calibri"/>
          <w:kern w:val="1"/>
          <w:lang w:eastAsia="hi-IN" w:bidi="hi-IN"/>
        </w:rPr>
        <w:t xml:space="preserve"> niezależne od siebie należności.</w:t>
      </w:r>
    </w:p>
    <w:p w:rsidR="008F2BF1" w:rsidRPr="00E26BB2" w:rsidRDefault="008F2BF1" w:rsidP="00296125">
      <w:pPr>
        <w:widowControl w:val="0"/>
        <w:numPr>
          <w:ilvl w:val="0"/>
          <w:numId w:val="18"/>
        </w:numPr>
        <w:ind w:left="357" w:hanging="357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 xml:space="preserve">Wykonawca zobowiązuje się do zapłaty kar umownych określonych w niniejszej umowie </w:t>
      </w:r>
      <w:r w:rsidR="005A4B24" w:rsidRPr="00E26BB2">
        <w:rPr>
          <w:rFonts w:ascii="Calibri" w:eastAsia="SimSun" w:hAnsi="Calibri"/>
          <w:kern w:val="1"/>
          <w:lang w:eastAsia="hi-IN" w:bidi="hi-IN"/>
        </w:rPr>
        <w:br/>
      </w:r>
      <w:r w:rsidRPr="00E26BB2">
        <w:rPr>
          <w:rFonts w:ascii="Calibri" w:eastAsia="SimSun" w:hAnsi="Calibri"/>
          <w:kern w:val="1"/>
          <w:lang w:eastAsia="hi-IN" w:bidi="hi-IN"/>
        </w:rPr>
        <w:t>na podstawie not obciążeniowych wystawionych przez Zamawiającego</w:t>
      </w:r>
      <w:r w:rsidR="00387489" w:rsidRPr="00E26BB2">
        <w:rPr>
          <w:rFonts w:ascii="Calibri" w:eastAsia="SimSun" w:hAnsi="Calibri"/>
          <w:kern w:val="1"/>
          <w:lang w:eastAsia="hi-IN" w:bidi="hi-IN"/>
        </w:rPr>
        <w:t>,</w:t>
      </w:r>
      <w:r w:rsidRPr="00E26BB2">
        <w:rPr>
          <w:rFonts w:ascii="Calibri" w:eastAsia="SimSun" w:hAnsi="Calibri"/>
          <w:kern w:val="1"/>
          <w:lang w:eastAsia="hi-IN" w:bidi="hi-IN"/>
        </w:rPr>
        <w:t xml:space="preserve"> w terminie 14 dni od daty </w:t>
      </w:r>
      <w:r w:rsidR="00EB2678" w:rsidRPr="00E26BB2">
        <w:rPr>
          <w:rFonts w:ascii="Calibri" w:eastAsia="SimSun" w:hAnsi="Calibri"/>
          <w:kern w:val="1"/>
          <w:lang w:eastAsia="hi-IN" w:bidi="hi-IN"/>
        </w:rPr>
        <w:t>ich skutecznego doręczenia</w:t>
      </w:r>
      <w:r w:rsidR="00F823DE" w:rsidRPr="00E26BB2">
        <w:rPr>
          <w:rFonts w:ascii="Calibri" w:eastAsia="SimSun" w:hAnsi="Calibri"/>
          <w:kern w:val="1"/>
          <w:lang w:eastAsia="hi-IN" w:bidi="hi-IN"/>
        </w:rPr>
        <w:t>.</w:t>
      </w:r>
    </w:p>
    <w:p w:rsidR="000059EE" w:rsidRPr="00E26BB2" w:rsidRDefault="00387489" w:rsidP="00296125">
      <w:pPr>
        <w:widowControl w:val="0"/>
        <w:numPr>
          <w:ilvl w:val="0"/>
          <w:numId w:val="18"/>
        </w:numPr>
        <w:ind w:left="357" w:hanging="357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 xml:space="preserve">Na </w:t>
      </w:r>
      <w:r w:rsidR="000059EE" w:rsidRPr="00E26BB2">
        <w:rPr>
          <w:rFonts w:ascii="Calibri" w:eastAsia="SimSun" w:hAnsi="Calibri"/>
          <w:kern w:val="1"/>
          <w:lang w:eastAsia="hi-IN" w:bidi="hi-IN"/>
        </w:rPr>
        <w:t xml:space="preserve">Zamawiającego mogą zostać nałożone przez Wykonawcę kary umowne </w:t>
      </w:r>
      <w:r w:rsidR="000059EE" w:rsidRPr="00E26BB2">
        <w:rPr>
          <w:rFonts w:ascii="Calibri" w:eastAsia="SimSun" w:hAnsi="Calibri"/>
          <w:kern w:val="1"/>
          <w:lang w:eastAsia="hi-IN" w:bidi="hi-IN"/>
        </w:rPr>
        <w:br/>
        <w:t xml:space="preserve">w następujących przypadkach:  </w:t>
      </w:r>
    </w:p>
    <w:p w:rsidR="00B525CB" w:rsidRPr="00E26BB2" w:rsidRDefault="00B525CB" w:rsidP="00B525CB">
      <w:pPr>
        <w:widowControl w:val="0"/>
        <w:numPr>
          <w:ilvl w:val="0"/>
          <w:numId w:val="10"/>
        </w:numPr>
        <w:ind w:left="714" w:hanging="357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 xml:space="preserve">za zwłokę w przekazaniu terenu budowy, uniemożliwianie rozpoczęcia i realizacji robót </w:t>
      </w:r>
      <w:r w:rsidRPr="00E26BB2">
        <w:rPr>
          <w:rFonts w:ascii="Calibri" w:eastAsia="SimSun" w:hAnsi="Calibri"/>
          <w:kern w:val="1"/>
          <w:lang w:eastAsia="hi-IN" w:bidi="hi-IN"/>
        </w:rPr>
        <w:br/>
        <w:t xml:space="preserve">z winy Zamawiającego w wysokości 0,5% wynagrodzenia umownego netto za każdy dzień zwłoki, </w:t>
      </w:r>
    </w:p>
    <w:p w:rsidR="00EC592E" w:rsidRPr="00E26BB2" w:rsidRDefault="00EC592E" w:rsidP="00296125">
      <w:pPr>
        <w:widowControl w:val="0"/>
        <w:numPr>
          <w:ilvl w:val="0"/>
          <w:numId w:val="10"/>
        </w:numPr>
        <w:ind w:left="714" w:hanging="357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 xml:space="preserve">za zwłokę w przeprowadzeniu odbioru określonego </w:t>
      </w:r>
      <w:r w:rsidR="002436D4" w:rsidRPr="00E26BB2">
        <w:rPr>
          <w:rFonts w:ascii="Calibri" w:eastAsia="SimSun" w:hAnsi="Calibri"/>
          <w:kern w:val="1"/>
          <w:lang w:eastAsia="hi-IN" w:bidi="hi-IN"/>
        </w:rPr>
        <w:t xml:space="preserve">w </w:t>
      </w:r>
      <w:r w:rsidR="00F823DE" w:rsidRPr="00E26BB2">
        <w:rPr>
          <w:rFonts w:ascii="Calibri" w:hAnsi="Calibri"/>
        </w:rPr>
        <w:t>w</w:t>
      </w:r>
      <w:r w:rsidR="00F823DE" w:rsidRPr="00E26BB2">
        <w:rPr>
          <w:rFonts w:ascii="Calibri" w:eastAsia="SimSun" w:hAnsi="Calibri"/>
          <w:kern w:val="1"/>
          <w:lang w:eastAsia="hi-IN" w:bidi="hi-IN"/>
        </w:rPr>
        <w:t xml:space="preserve">ytycznych, o których mowa </w:t>
      </w:r>
      <w:r w:rsidR="00F823DE" w:rsidRPr="00E26BB2">
        <w:rPr>
          <w:rFonts w:ascii="Calibri" w:eastAsia="SimSun" w:hAnsi="Calibri"/>
          <w:kern w:val="1"/>
          <w:lang w:eastAsia="hi-IN" w:bidi="hi-IN"/>
        </w:rPr>
        <w:br/>
        <w:t>w  § 4 ust.1 pkt 3)</w:t>
      </w:r>
      <w:r w:rsidR="00F823DE" w:rsidRPr="00E26BB2">
        <w:rPr>
          <w:rFonts w:ascii="Calibri" w:hAnsi="Calibri"/>
        </w:rPr>
        <w:t xml:space="preserve"> </w:t>
      </w:r>
      <w:r w:rsidRPr="00E26BB2">
        <w:rPr>
          <w:rFonts w:ascii="Calibri" w:eastAsia="SimSun" w:hAnsi="Calibri"/>
          <w:kern w:val="1"/>
          <w:lang w:eastAsia="hi-IN" w:bidi="hi-IN"/>
        </w:rPr>
        <w:t>w wysokości 0,5 % wynagrodzenia umownego</w:t>
      </w:r>
      <w:r w:rsidR="002436D4" w:rsidRPr="00E26BB2">
        <w:rPr>
          <w:rFonts w:ascii="Calibri" w:eastAsia="SimSun" w:hAnsi="Calibri"/>
          <w:kern w:val="1"/>
          <w:lang w:eastAsia="hi-IN" w:bidi="hi-IN"/>
        </w:rPr>
        <w:t xml:space="preserve"> netto</w:t>
      </w:r>
      <w:r w:rsidRPr="00E26BB2">
        <w:rPr>
          <w:rFonts w:ascii="Calibri" w:eastAsia="SimSun" w:hAnsi="Calibri"/>
          <w:kern w:val="1"/>
          <w:lang w:eastAsia="hi-IN" w:bidi="hi-IN"/>
        </w:rPr>
        <w:t xml:space="preserve"> za przedmiot odbioru, za każdy dzień zwłoki licząc od dnia następnego po terminie, w którym odbiór powinien </w:t>
      </w:r>
      <w:r w:rsidR="00F823DE" w:rsidRPr="00E26BB2">
        <w:rPr>
          <w:rFonts w:ascii="Calibri" w:eastAsia="SimSun" w:hAnsi="Calibri"/>
          <w:kern w:val="1"/>
          <w:lang w:eastAsia="hi-IN" w:bidi="hi-IN"/>
        </w:rPr>
        <w:t>zostać</w:t>
      </w:r>
      <w:r w:rsidRPr="00E26BB2">
        <w:rPr>
          <w:rFonts w:ascii="Calibri" w:eastAsia="SimSun" w:hAnsi="Calibri"/>
          <w:kern w:val="1"/>
          <w:lang w:eastAsia="hi-IN" w:bidi="hi-IN"/>
        </w:rPr>
        <w:t xml:space="preserve"> przeprowadzony, </w:t>
      </w:r>
    </w:p>
    <w:p w:rsidR="00EC592E" w:rsidRPr="00E26BB2" w:rsidRDefault="00EC592E" w:rsidP="00296125">
      <w:pPr>
        <w:widowControl w:val="0"/>
        <w:numPr>
          <w:ilvl w:val="0"/>
          <w:numId w:val="10"/>
        </w:numPr>
        <w:ind w:left="714" w:hanging="357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 xml:space="preserve">z tytułu odstąpienia od umowy z przyczyn zawinionych przez Zamawiającego, </w:t>
      </w:r>
      <w:r w:rsidR="00CC115B" w:rsidRPr="00E26BB2">
        <w:rPr>
          <w:rFonts w:ascii="Calibri" w:eastAsia="SimSun" w:hAnsi="Calibri"/>
          <w:kern w:val="1"/>
          <w:lang w:eastAsia="hi-IN" w:bidi="hi-IN"/>
        </w:rPr>
        <w:br/>
      </w:r>
      <w:r w:rsidRPr="00E26BB2">
        <w:rPr>
          <w:rFonts w:ascii="Calibri" w:eastAsia="SimSun" w:hAnsi="Calibri"/>
          <w:kern w:val="1"/>
          <w:lang w:eastAsia="hi-IN" w:bidi="hi-IN"/>
        </w:rPr>
        <w:lastRenderedPageBreak/>
        <w:t>w wysokości 5 % wynagrodzenia umownego</w:t>
      </w:r>
      <w:r w:rsidR="002436D4" w:rsidRPr="00E26BB2">
        <w:rPr>
          <w:rFonts w:ascii="Calibri" w:eastAsia="SimSun" w:hAnsi="Calibri"/>
          <w:kern w:val="1"/>
          <w:lang w:eastAsia="hi-IN" w:bidi="hi-IN"/>
        </w:rPr>
        <w:t xml:space="preserve"> netto</w:t>
      </w:r>
      <w:r w:rsidR="00EF523E" w:rsidRPr="00E26BB2">
        <w:rPr>
          <w:rFonts w:ascii="Calibri" w:eastAsia="SimSun" w:hAnsi="Calibri"/>
          <w:kern w:val="1"/>
          <w:lang w:eastAsia="hi-IN" w:bidi="hi-IN"/>
        </w:rPr>
        <w:t>.</w:t>
      </w:r>
    </w:p>
    <w:p w:rsidR="00EC592E" w:rsidRPr="00E26BB2" w:rsidRDefault="00EC592E" w:rsidP="00296125">
      <w:pPr>
        <w:widowControl w:val="0"/>
        <w:numPr>
          <w:ilvl w:val="0"/>
          <w:numId w:val="18"/>
        </w:numPr>
        <w:ind w:left="357" w:hanging="357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>Strony zastrzegają sobie prawo do odszkodowania uzupełniającego, jeżeli wysokość zastrzeżonych kar umownych nie pokrywa wysokości rzeczywiście poniesionej szkody</w:t>
      </w:r>
      <w:r w:rsidR="005A4B24" w:rsidRPr="00E26BB2">
        <w:rPr>
          <w:rFonts w:ascii="Calibri" w:eastAsia="SimSun" w:hAnsi="Calibri"/>
          <w:kern w:val="1"/>
          <w:lang w:eastAsia="hi-IN" w:bidi="hi-IN"/>
        </w:rPr>
        <w:t>.</w:t>
      </w:r>
      <w:r w:rsidR="00E245E8" w:rsidRPr="00E26BB2">
        <w:rPr>
          <w:rFonts w:ascii="Calibri" w:eastAsia="SimSun" w:hAnsi="Calibri"/>
          <w:kern w:val="1"/>
          <w:lang w:eastAsia="hi-IN" w:bidi="hi-IN"/>
        </w:rPr>
        <w:t xml:space="preserve"> </w:t>
      </w:r>
    </w:p>
    <w:p w:rsidR="00EC592E" w:rsidRPr="00E26BB2" w:rsidRDefault="00EC592E" w:rsidP="00296125">
      <w:pPr>
        <w:widowControl w:val="0"/>
        <w:numPr>
          <w:ilvl w:val="0"/>
          <w:numId w:val="18"/>
        </w:numPr>
        <w:ind w:left="357" w:hanging="357"/>
        <w:jc w:val="both"/>
        <w:rPr>
          <w:rFonts w:ascii="Calibri" w:eastAsia="SimSun" w:hAnsi="Calibri"/>
          <w:b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 xml:space="preserve">Nie zastosowanie się Wykonawcy do obowiązku usunięcia w wyznaczonym terminie ujawnionych w przedmiocie umowy wad, spowoduje usunięcie ich przez Zamawiającego </w:t>
      </w:r>
      <w:r w:rsidR="005A4B24" w:rsidRPr="00E26BB2">
        <w:rPr>
          <w:rFonts w:ascii="Calibri" w:eastAsia="SimSun" w:hAnsi="Calibri"/>
          <w:kern w:val="1"/>
          <w:lang w:eastAsia="hi-IN" w:bidi="hi-IN"/>
        </w:rPr>
        <w:br/>
      </w:r>
      <w:r w:rsidRPr="00E26BB2">
        <w:rPr>
          <w:rFonts w:ascii="Calibri" w:eastAsia="SimSun" w:hAnsi="Calibri"/>
          <w:kern w:val="1"/>
          <w:lang w:eastAsia="hi-IN" w:bidi="hi-IN"/>
        </w:rPr>
        <w:t>na koszt i odpowiedzialność Wykonawcy.</w:t>
      </w:r>
    </w:p>
    <w:p w:rsidR="00445308" w:rsidRPr="00E26BB2" w:rsidRDefault="00EC2ECE" w:rsidP="00296125">
      <w:pPr>
        <w:widowControl w:val="0"/>
        <w:numPr>
          <w:ilvl w:val="0"/>
          <w:numId w:val="18"/>
        </w:numPr>
        <w:ind w:left="357" w:hanging="357"/>
        <w:jc w:val="both"/>
        <w:rPr>
          <w:rFonts w:ascii="Calibri" w:eastAsia="SimSun" w:hAnsi="Calibri"/>
          <w:b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 xml:space="preserve">Niezależnie od powyższych kar umownych, jeżeli </w:t>
      </w:r>
      <w:r w:rsidR="0019757E" w:rsidRPr="00E26BB2">
        <w:rPr>
          <w:rFonts w:ascii="Calibri" w:eastAsia="SimSun" w:hAnsi="Calibri"/>
          <w:kern w:val="1"/>
          <w:lang w:eastAsia="hi-IN" w:bidi="hi-IN"/>
        </w:rPr>
        <w:t xml:space="preserve">Wykonawca </w:t>
      </w:r>
      <w:r w:rsidRPr="00E26BB2">
        <w:rPr>
          <w:rFonts w:ascii="Calibri" w:eastAsia="SimSun" w:hAnsi="Calibri"/>
          <w:kern w:val="1"/>
          <w:lang w:eastAsia="hi-IN" w:bidi="hi-IN"/>
        </w:rPr>
        <w:t xml:space="preserve">lub podmiot, za który </w:t>
      </w:r>
      <w:r w:rsidR="00516FE0" w:rsidRPr="00E26BB2">
        <w:rPr>
          <w:rFonts w:ascii="Calibri" w:eastAsia="SimSun" w:hAnsi="Calibri"/>
          <w:kern w:val="1"/>
          <w:lang w:eastAsia="hi-IN" w:bidi="hi-IN"/>
        </w:rPr>
        <w:t>ponosi on odpowiedzialność</w:t>
      </w:r>
      <w:r w:rsidRPr="00E26BB2">
        <w:rPr>
          <w:rFonts w:ascii="Calibri" w:eastAsia="SimSun" w:hAnsi="Calibri"/>
          <w:kern w:val="1"/>
          <w:lang w:eastAsia="hi-IN" w:bidi="hi-IN"/>
        </w:rPr>
        <w:t>, narażą swym działaniem bądź zaniechaniem</w:t>
      </w:r>
      <w:r w:rsidR="00516FE0" w:rsidRPr="00E26BB2">
        <w:rPr>
          <w:rFonts w:ascii="Calibri" w:eastAsia="SimSun" w:hAnsi="Calibri"/>
          <w:kern w:val="1"/>
          <w:lang w:eastAsia="hi-IN" w:bidi="hi-IN"/>
        </w:rPr>
        <w:t>,</w:t>
      </w:r>
      <w:r w:rsidRPr="00E26BB2">
        <w:rPr>
          <w:rFonts w:ascii="Calibri" w:eastAsia="SimSun" w:hAnsi="Calibri"/>
          <w:kern w:val="1"/>
          <w:lang w:eastAsia="hi-IN" w:bidi="hi-IN"/>
        </w:rPr>
        <w:t xml:space="preserve"> Zamawiającego w stosunku do osób trzecich na </w:t>
      </w:r>
      <w:r w:rsidR="00516FE0" w:rsidRPr="00E26BB2">
        <w:rPr>
          <w:rFonts w:ascii="Calibri" w:eastAsia="SimSun" w:hAnsi="Calibri"/>
          <w:kern w:val="1"/>
          <w:lang w:eastAsia="hi-IN" w:bidi="hi-IN"/>
        </w:rPr>
        <w:t>roszczenie, Zamawiający bę</w:t>
      </w:r>
      <w:r w:rsidR="005B1310" w:rsidRPr="00E26BB2">
        <w:rPr>
          <w:rFonts w:ascii="Calibri" w:eastAsia="SimSun" w:hAnsi="Calibri"/>
          <w:kern w:val="1"/>
          <w:lang w:eastAsia="hi-IN" w:bidi="hi-IN"/>
        </w:rPr>
        <w:t>dzie miał prawo domagać się od W</w:t>
      </w:r>
      <w:r w:rsidR="00516FE0" w:rsidRPr="00E26BB2">
        <w:rPr>
          <w:rFonts w:ascii="Calibri" w:eastAsia="SimSun" w:hAnsi="Calibri"/>
          <w:kern w:val="1"/>
          <w:lang w:eastAsia="hi-IN" w:bidi="hi-IN"/>
        </w:rPr>
        <w:t>ykonawcy pokrycia sumy wskazanego roszczeni</w:t>
      </w:r>
      <w:r w:rsidR="00E8354B" w:rsidRPr="00E26BB2">
        <w:rPr>
          <w:rFonts w:ascii="Calibri" w:eastAsia="SimSun" w:hAnsi="Calibri"/>
          <w:kern w:val="1"/>
          <w:lang w:eastAsia="hi-IN" w:bidi="hi-IN"/>
        </w:rPr>
        <w:t>a bądź jego zwrot Zamawiającemu</w:t>
      </w:r>
    </w:p>
    <w:p w:rsidR="00DB6E18" w:rsidRPr="00E26BB2" w:rsidRDefault="00DB6E18" w:rsidP="00DB6E18">
      <w:pPr>
        <w:widowControl w:val="0"/>
        <w:ind w:left="357"/>
        <w:jc w:val="both"/>
        <w:rPr>
          <w:rFonts w:ascii="Calibri" w:eastAsia="SimSun" w:hAnsi="Calibri"/>
          <w:kern w:val="1"/>
          <w:lang w:eastAsia="hi-IN" w:bidi="hi-IN"/>
        </w:rPr>
      </w:pPr>
    </w:p>
    <w:p w:rsidR="00DB6E18" w:rsidRPr="00E26BB2" w:rsidRDefault="00DB6E18" w:rsidP="00DB6E18">
      <w:pPr>
        <w:widowControl w:val="0"/>
        <w:ind w:left="357"/>
        <w:jc w:val="both"/>
        <w:rPr>
          <w:rFonts w:ascii="Calibri" w:eastAsia="SimSun" w:hAnsi="Calibri"/>
          <w:b/>
          <w:kern w:val="1"/>
          <w:lang w:eastAsia="hi-IN" w:bidi="hi-IN"/>
        </w:rPr>
      </w:pPr>
    </w:p>
    <w:p w:rsidR="00AA2014" w:rsidRPr="00E26BB2" w:rsidRDefault="00230F12" w:rsidP="00513D9B">
      <w:pPr>
        <w:widowControl w:val="0"/>
        <w:jc w:val="center"/>
        <w:rPr>
          <w:rFonts w:ascii="Calibri" w:eastAsia="SimSun" w:hAnsi="Calibri"/>
          <w:b/>
          <w:kern w:val="1"/>
          <w:lang w:eastAsia="hi-IN" w:bidi="hi-IN"/>
        </w:rPr>
      </w:pPr>
      <w:r w:rsidRPr="00E26BB2">
        <w:rPr>
          <w:rFonts w:ascii="Calibri" w:eastAsia="SimSun" w:hAnsi="Calibri"/>
          <w:b/>
          <w:kern w:val="1"/>
          <w:lang w:eastAsia="hi-IN" w:bidi="hi-IN"/>
        </w:rPr>
        <w:t xml:space="preserve">§ </w:t>
      </w:r>
      <w:r w:rsidR="00A068ED" w:rsidRPr="00E26BB2">
        <w:rPr>
          <w:rFonts w:ascii="Calibri" w:eastAsia="SimSun" w:hAnsi="Calibri"/>
          <w:b/>
          <w:kern w:val="1"/>
          <w:lang w:eastAsia="hi-IN" w:bidi="hi-IN"/>
        </w:rPr>
        <w:t>11</w:t>
      </w:r>
      <w:r w:rsidR="00513D9B" w:rsidRPr="00E26BB2">
        <w:rPr>
          <w:rFonts w:ascii="Calibri" w:eastAsia="SimSun" w:hAnsi="Calibri"/>
          <w:b/>
          <w:kern w:val="1"/>
          <w:lang w:eastAsia="hi-IN" w:bidi="hi-IN"/>
        </w:rPr>
        <w:t xml:space="preserve"> </w:t>
      </w:r>
    </w:p>
    <w:p w:rsidR="00EC592E" w:rsidRPr="00E26BB2" w:rsidRDefault="00EC592E" w:rsidP="00513D9B">
      <w:pPr>
        <w:widowControl w:val="0"/>
        <w:numPr>
          <w:ilvl w:val="0"/>
          <w:numId w:val="39"/>
        </w:numPr>
        <w:ind w:left="357" w:hanging="357"/>
        <w:jc w:val="both"/>
        <w:rPr>
          <w:rFonts w:ascii="Calibri" w:eastAsia="SimSun" w:hAnsi="Calibri"/>
          <w:kern w:val="2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 xml:space="preserve">Wykonawca jest odpowiedzialny z tytułu rękojmi za wady fizyczne przedmiotu umowy istniejące w czasie dokonywania czynności odbioru oraz za wady powstałe po odbiorze, lecz </w:t>
      </w:r>
      <w:r w:rsidR="00387489" w:rsidRPr="00E26BB2">
        <w:rPr>
          <w:rFonts w:ascii="Calibri" w:eastAsia="SimSun" w:hAnsi="Calibri"/>
          <w:kern w:val="1"/>
          <w:lang w:eastAsia="hi-IN" w:bidi="hi-IN"/>
        </w:rPr>
        <w:br/>
      </w:r>
      <w:r w:rsidRPr="00E26BB2">
        <w:rPr>
          <w:rFonts w:ascii="Calibri" w:eastAsia="SimSun" w:hAnsi="Calibri"/>
          <w:kern w:val="1"/>
          <w:lang w:eastAsia="hi-IN" w:bidi="hi-IN"/>
        </w:rPr>
        <w:t>z przyczyn tkwiących w przedmiocie umowy w chwili odbioru</w:t>
      </w:r>
      <w:r w:rsidR="00513D9B" w:rsidRPr="00E26BB2">
        <w:rPr>
          <w:rFonts w:ascii="Calibri" w:eastAsia="SimSun" w:hAnsi="Calibri"/>
          <w:kern w:val="1"/>
          <w:lang w:eastAsia="hi-IN" w:bidi="hi-IN"/>
        </w:rPr>
        <w:t xml:space="preserve"> </w:t>
      </w:r>
      <w:r w:rsidR="00513D9B" w:rsidRPr="00E26BB2">
        <w:rPr>
          <w:rFonts w:ascii="Calibri" w:eastAsia="SimSun" w:hAnsi="Calibri"/>
          <w:kern w:val="2"/>
          <w:lang w:eastAsia="hi-IN" w:bidi="hi-IN"/>
        </w:rPr>
        <w:t xml:space="preserve">przez okres </w:t>
      </w:r>
      <w:r w:rsidR="00445308" w:rsidRPr="00E26BB2">
        <w:rPr>
          <w:rFonts w:ascii="Calibri" w:eastAsia="SimSun" w:hAnsi="Calibri"/>
          <w:b/>
          <w:kern w:val="2"/>
          <w:lang w:eastAsia="hi-IN" w:bidi="hi-IN"/>
        </w:rPr>
        <w:t>3</w:t>
      </w:r>
      <w:r w:rsidR="00513D9B" w:rsidRPr="00E26BB2">
        <w:rPr>
          <w:rFonts w:ascii="Calibri" w:eastAsia="SimSun" w:hAnsi="Calibri"/>
          <w:b/>
          <w:kern w:val="2"/>
          <w:lang w:eastAsia="hi-IN" w:bidi="hi-IN"/>
        </w:rPr>
        <w:t xml:space="preserve"> lat</w:t>
      </w:r>
      <w:r w:rsidR="00513D9B" w:rsidRPr="00E26BB2">
        <w:rPr>
          <w:rFonts w:ascii="Calibri" w:eastAsia="SimSun" w:hAnsi="Calibri"/>
          <w:kern w:val="2"/>
          <w:lang w:eastAsia="hi-IN" w:bidi="hi-IN"/>
        </w:rPr>
        <w:t xml:space="preserve"> od dnia odbioru przez Zamawiającego robót i podpisania końcowego protokołu odbioru robót</w:t>
      </w:r>
      <w:r w:rsidR="00CC5C67" w:rsidRPr="00E26BB2">
        <w:rPr>
          <w:rFonts w:ascii="Calibri" w:eastAsia="SimSun" w:hAnsi="Calibri"/>
          <w:kern w:val="2"/>
          <w:lang w:eastAsia="hi-IN" w:bidi="hi-IN"/>
        </w:rPr>
        <w:t xml:space="preserve"> budowlanych</w:t>
      </w:r>
      <w:r w:rsidR="00513D9B" w:rsidRPr="00E26BB2">
        <w:rPr>
          <w:rFonts w:ascii="Calibri" w:eastAsia="SimSun" w:hAnsi="Calibri"/>
          <w:kern w:val="2"/>
          <w:lang w:eastAsia="hi-IN" w:bidi="hi-IN"/>
        </w:rPr>
        <w:t xml:space="preserve">.  </w:t>
      </w:r>
    </w:p>
    <w:p w:rsidR="00EC592E" w:rsidRPr="00E26BB2" w:rsidRDefault="00EC592E" w:rsidP="00296125">
      <w:pPr>
        <w:widowControl w:val="0"/>
        <w:numPr>
          <w:ilvl w:val="0"/>
          <w:numId w:val="3"/>
        </w:numPr>
        <w:ind w:left="357" w:hanging="357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 xml:space="preserve">W razie stwierdzenia w toku czynności odbioru lub w okresie rękojmi wad </w:t>
      </w:r>
      <w:r w:rsidR="00D20588" w:rsidRPr="00E26BB2">
        <w:rPr>
          <w:rFonts w:ascii="Calibri" w:eastAsia="SimSun" w:hAnsi="Calibri"/>
          <w:kern w:val="1"/>
          <w:lang w:eastAsia="hi-IN" w:bidi="hi-IN"/>
        </w:rPr>
        <w:t>nienadających</w:t>
      </w:r>
      <w:r w:rsidRPr="00E26BB2">
        <w:rPr>
          <w:rFonts w:ascii="Calibri" w:eastAsia="SimSun" w:hAnsi="Calibri"/>
          <w:kern w:val="1"/>
          <w:lang w:eastAsia="hi-IN" w:bidi="hi-IN"/>
        </w:rPr>
        <w:t xml:space="preserve"> się do usunięcia, Zamawiający może: </w:t>
      </w:r>
    </w:p>
    <w:p w:rsidR="00EC592E" w:rsidRPr="00E26BB2" w:rsidRDefault="00EC592E" w:rsidP="00296125">
      <w:pPr>
        <w:widowControl w:val="0"/>
        <w:numPr>
          <w:ilvl w:val="0"/>
          <w:numId w:val="27"/>
        </w:numPr>
        <w:ind w:left="714" w:hanging="357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 xml:space="preserve">jeżeli wady nie uniemożliwiają użytkowania przedmiotu umowy zgodnie z jego przeznaczeniem - obniżyć wynagrodzenie za ten przedmiot odpowiednio do utraconej wartości użytkowej, technicznej i estetycznej, </w:t>
      </w:r>
    </w:p>
    <w:p w:rsidR="00EC592E" w:rsidRPr="00E26BB2" w:rsidRDefault="00EC592E" w:rsidP="00296125">
      <w:pPr>
        <w:widowControl w:val="0"/>
        <w:numPr>
          <w:ilvl w:val="0"/>
          <w:numId w:val="27"/>
        </w:numPr>
        <w:ind w:left="714" w:hanging="357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>jeżeli wady uniemożliwiają użytkowanie przedmiotu umowy zgodnie z jego przeznaczeniem:</w:t>
      </w:r>
    </w:p>
    <w:p w:rsidR="00EC592E" w:rsidRPr="00E26BB2" w:rsidRDefault="00EC592E" w:rsidP="00296125">
      <w:pPr>
        <w:widowControl w:val="0"/>
        <w:numPr>
          <w:ilvl w:val="0"/>
          <w:numId w:val="12"/>
        </w:numPr>
        <w:ind w:left="1071" w:hanging="357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 xml:space="preserve">odstąpić od umowy, </w:t>
      </w:r>
    </w:p>
    <w:p w:rsidR="00EC592E" w:rsidRPr="00E26BB2" w:rsidRDefault="00EC592E" w:rsidP="00296125">
      <w:pPr>
        <w:widowControl w:val="0"/>
        <w:numPr>
          <w:ilvl w:val="0"/>
          <w:numId w:val="12"/>
        </w:numPr>
        <w:ind w:left="1071" w:hanging="357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>żądać wykonania przedmiotu umowy po raz drugi zachowując prawo domagania</w:t>
      </w:r>
      <w:r w:rsidR="00EB46FD" w:rsidRPr="00E26BB2">
        <w:rPr>
          <w:rFonts w:ascii="Calibri" w:eastAsia="SimSun" w:hAnsi="Calibri"/>
          <w:kern w:val="1"/>
          <w:lang w:eastAsia="hi-IN" w:bidi="hi-IN"/>
        </w:rPr>
        <w:t xml:space="preserve"> </w:t>
      </w:r>
      <w:r w:rsidRPr="00E26BB2">
        <w:rPr>
          <w:rFonts w:ascii="Calibri" w:eastAsia="SimSun" w:hAnsi="Calibri"/>
          <w:kern w:val="1"/>
          <w:lang w:eastAsia="hi-IN" w:bidi="hi-IN"/>
        </w:rPr>
        <w:t xml:space="preserve">się </w:t>
      </w:r>
      <w:r w:rsidR="005A4B24" w:rsidRPr="00E26BB2">
        <w:rPr>
          <w:rFonts w:ascii="Calibri" w:eastAsia="SimSun" w:hAnsi="Calibri"/>
          <w:kern w:val="1"/>
          <w:lang w:eastAsia="hi-IN" w:bidi="hi-IN"/>
        </w:rPr>
        <w:br/>
      </w:r>
      <w:r w:rsidRPr="00E26BB2">
        <w:rPr>
          <w:rFonts w:ascii="Calibri" w:eastAsia="SimSun" w:hAnsi="Calibri"/>
          <w:kern w:val="1"/>
          <w:lang w:eastAsia="hi-IN" w:bidi="hi-IN"/>
        </w:rPr>
        <w:t xml:space="preserve">od Wykonawcy naprawienia szkody wynikłej z opóźnienia, niezależnie od prawa dochodzenia kar umownych, o których mowa w § </w:t>
      </w:r>
      <w:r w:rsidR="005B1310" w:rsidRPr="00E26BB2">
        <w:rPr>
          <w:rFonts w:ascii="Calibri" w:eastAsia="SimSun" w:hAnsi="Calibri"/>
          <w:kern w:val="1"/>
          <w:lang w:eastAsia="hi-IN" w:bidi="hi-IN"/>
        </w:rPr>
        <w:t xml:space="preserve">10 </w:t>
      </w:r>
      <w:r w:rsidRPr="00E26BB2">
        <w:rPr>
          <w:rFonts w:ascii="Calibri" w:eastAsia="SimSun" w:hAnsi="Calibri"/>
          <w:kern w:val="1"/>
          <w:lang w:eastAsia="hi-IN" w:bidi="hi-IN"/>
        </w:rPr>
        <w:t xml:space="preserve">niniejszej umowy. </w:t>
      </w:r>
    </w:p>
    <w:p w:rsidR="00EC592E" w:rsidRPr="00E26BB2" w:rsidRDefault="00EC592E" w:rsidP="00296125">
      <w:pPr>
        <w:widowControl w:val="0"/>
        <w:numPr>
          <w:ilvl w:val="0"/>
          <w:numId w:val="3"/>
        </w:numPr>
        <w:ind w:left="357" w:hanging="357"/>
        <w:jc w:val="both"/>
        <w:rPr>
          <w:rFonts w:ascii="Calibri" w:eastAsia="SimSun" w:hAnsi="Calibri"/>
          <w:b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 xml:space="preserve">W razie stwierdzenia w okresie rękojmi wad nadających się do usunięcia Zamawiający może żądać usunięcia wad wyznaczając Wykonawcy odpowiedni termin, uwzględniając jego możliwości techniczno-organizacyjne. </w:t>
      </w:r>
    </w:p>
    <w:p w:rsidR="00EC592E" w:rsidRPr="00E26BB2" w:rsidRDefault="00EC592E" w:rsidP="00296125">
      <w:pPr>
        <w:widowControl w:val="0"/>
        <w:ind w:left="357"/>
        <w:jc w:val="both"/>
        <w:rPr>
          <w:rFonts w:ascii="Calibri" w:eastAsia="SimSun" w:hAnsi="Calibri"/>
          <w:b/>
          <w:kern w:val="1"/>
          <w:lang w:eastAsia="hi-IN" w:bidi="hi-IN"/>
        </w:rPr>
      </w:pPr>
    </w:p>
    <w:p w:rsidR="00EC592E" w:rsidRPr="00E26BB2" w:rsidRDefault="00230F12" w:rsidP="00296125">
      <w:pPr>
        <w:widowControl w:val="0"/>
        <w:jc w:val="center"/>
        <w:rPr>
          <w:rFonts w:ascii="Calibri" w:eastAsia="SimSun" w:hAnsi="Calibri"/>
          <w:b/>
          <w:kern w:val="1"/>
          <w:lang w:eastAsia="hi-IN" w:bidi="hi-IN"/>
        </w:rPr>
      </w:pPr>
      <w:r w:rsidRPr="00E26BB2">
        <w:rPr>
          <w:rFonts w:ascii="Calibri" w:eastAsia="SimSun" w:hAnsi="Calibri"/>
          <w:b/>
          <w:kern w:val="1"/>
          <w:lang w:eastAsia="hi-IN" w:bidi="hi-IN"/>
        </w:rPr>
        <w:t xml:space="preserve">§ </w:t>
      </w:r>
      <w:r w:rsidR="00A068ED" w:rsidRPr="00E26BB2">
        <w:rPr>
          <w:rFonts w:ascii="Calibri" w:eastAsia="SimSun" w:hAnsi="Calibri"/>
          <w:b/>
          <w:kern w:val="1"/>
          <w:lang w:eastAsia="hi-IN" w:bidi="hi-IN"/>
        </w:rPr>
        <w:t>12</w:t>
      </w:r>
    </w:p>
    <w:p w:rsidR="00EC592E" w:rsidRPr="00E26BB2" w:rsidRDefault="00F51060" w:rsidP="00296125">
      <w:pPr>
        <w:widowControl w:val="0"/>
        <w:numPr>
          <w:ilvl w:val="0"/>
          <w:numId w:val="19"/>
        </w:numPr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 xml:space="preserve">Wykonawca </w:t>
      </w:r>
      <w:r w:rsidR="00EC592E" w:rsidRPr="00E26BB2">
        <w:rPr>
          <w:rFonts w:ascii="Calibri" w:eastAsia="SimSun" w:hAnsi="Calibri"/>
          <w:kern w:val="1"/>
          <w:lang w:eastAsia="hi-IN" w:bidi="hi-IN"/>
        </w:rPr>
        <w:t>udziel</w:t>
      </w:r>
      <w:r w:rsidRPr="00E26BB2">
        <w:rPr>
          <w:rFonts w:ascii="Calibri" w:eastAsia="SimSun" w:hAnsi="Calibri"/>
          <w:kern w:val="1"/>
          <w:lang w:eastAsia="hi-IN" w:bidi="hi-IN"/>
        </w:rPr>
        <w:t>a</w:t>
      </w:r>
      <w:r w:rsidR="00EC592E" w:rsidRPr="00E26BB2">
        <w:rPr>
          <w:rFonts w:ascii="Calibri" w:eastAsia="SimSun" w:hAnsi="Calibri"/>
          <w:kern w:val="1"/>
          <w:lang w:eastAsia="hi-IN" w:bidi="hi-IN"/>
        </w:rPr>
        <w:t xml:space="preserve"> na wykonany przedmiot zamówienia</w:t>
      </w:r>
      <w:r w:rsidRPr="00E26BB2">
        <w:rPr>
          <w:rFonts w:ascii="Calibri" w:eastAsia="SimSun" w:hAnsi="Calibri"/>
          <w:kern w:val="1"/>
          <w:lang w:eastAsia="hi-IN" w:bidi="hi-IN"/>
        </w:rPr>
        <w:t xml:space="preserve"> gwarancji</w:t>
      </w:r>
      <w:r w:rsidR="00EC592E" w:rsidRPr="00E26BB2">
        <w:rPr>
          <w:rFonts w:ascii="Calibri" w:eastAsia="SimSun" w:hAnsi="Calibri"/>
          <w:kern w:val="1"/>
          <w:lang w:eastAsia="hi-IN" w:bidi="hi-IN"/>
        </w:rPr>
        <w:t xml:space="preserve"> na okres </w:t>
      </w:r>
      <w:r w:rsidR="00CC6D2F" w:rsidRPr="00E26BB2">
        <w:rPr>
          <w:rFonts w:ascii="Calibri" w:eastAsia="SimSun" w:hAnsi="Calibri"/>
          <w:kern w:val="1"/>
          <w:lang w:eastAsia="hi-IN" w:bidi="hi-IN"/>
        </w:rPr>
        <w:t>3</w:t>
      </w:r>
      <w:r w:rsidR="00B0297A" w:rsidRPr="00E26BB2">
        <w:rPr>
          <w:rFonts w:ascii="Calibri" w:eastAsia="SimSun" w:hAnsi="Calibri"/>
          <w:kern w:val="1"/>
          <w:lang w:eastAsia="hi-IN" w:bidi="hi-IN"/>
        </w:rPr>
        <w:t xml:space="preserve"> </w:t>
      </w:r>
      <w:r w:rsidR="00AB0459" w:rsidRPr="00E26BB2">
        <w:rPr>
          <w:rFonts w:ascii="Calibri" w:eastAsia="SimSun" w:hAnsi="Calibri"/>
          <w:kern w:val="1"/>
          <w:lang w:eastAsia="hi-IN" w:bidi="hi-IN"/>
        </w:rPr>
        <w:t>lat licząc</w:t>
      </w:r>
      <w:r w:rsidR="00EC592E" w:rsidRPr="00E26BB2">
        <w:rPr>
          <w:rFonts w:ascii="Calibri" w:eastAsia="SimSun" w:hAnsi="Calibri"/>
          <w:kern w:val="1"/>
          <w:lang w:eastAsia="hi-IN" w:bidi="hi-IN"/>
        </w:rPr>
        <w:t xml:space="preserve"> od dnia odbioru</w:t>
      </w:r>
      <w:r w:rsidR="009F006A" w:rsidRPr="00E26BB2">
        <w:rPr>
          <w:rFonts w:ascii="Calibri" w:eastAsia="SimSun" w:hAnsi="Calibri"/>
          <w:kern w:val="1"/>
          <w:lang w:eastAsia="hi-IN" w:bidi="hi-IN"/>
        </w:rPr>
        <w:t xml:space="preserve"> robót</w:t>
      </w:r>
      <w:r w:rsidR="00EC592E" w:rsidRPr="00E26BB2">
        <w:rPr>
          <w:rFonts w:ascii="Calibri" w:eastAsia="SimSun" w:hAnsi="Calibri"/>
          <w:kern w:val="1"/>
          <w:lang w:eastAsia="hi-IN" w:bidi="hi-IN"/>
        </w:rPr>
        <w:t xml:space="preserve"> </w:t>
      </w:r>
      <w:r w:rsidR="00CC5C67" w:rsidRPr="00E26BB2">
        <w:rPr>
          <w:rFonts w:ascii="Calibri" w:eastAsia="SimSun" w:hAnsi="Calibri"/>
          <w:kern w:val="1"/>
          <w:lang w:eastAsia="hi-IN" w:bidi="hi-IN"/>
        </w:rPr>
        <w:t xml:space="preserve">budowlanych </w:t>
      </w:r>
      <w:r w:rsidR="00EC592E" w:rsidRPr="00E26BB2">
        <w:rPr>
          <w:rFonts w:ascii="Calibri" w:eastAsia="SimSun" w:hAnsi="Calibri"/>
          <w:kern w:val="1"/>
          <w:lang w:eastAsia="hi-IN" w:bidi="hi-IN"/>
        </w:rPr>
        <w:t xml:space="preserve">przez Zamawiającego i podpisania (bez uwag) protokołu </w:t>
      </w:r>
      <w:r w:rsidR="00A068ED" w:rsidRPr="00E26BB2">
        <w:rPr>
          <w:rFonts w:ascii="Calibri" w:eastAsia="SimSun" w:hAnsi="Calibri"/>
          <w:kern w:val="1"/>
          <w:lang w:eastAsia="hi-IN" w:bidi="hi-IN"/>
        </w:rPr>
        <w:t xml:space="preserve">końcowego </w:t>
      </w:r>
      <w:r w:rsidR="00EC592E" w:rsidRPr="00E26BB2">
        <w:rPr>
          <w:rFonts w:ascii="Calibri" w:eastAsia="SimSun" w:hAnsi="Calibri"/>
          <w:kern w:val="1"/>
          <w:lang w:eastAsia="hi-IN" w:bidi="hi-IN"/>
        </w:rPr>
        <w:t>odbioru robót.</w:t>
      </w:r>
    </w:p>
    <w:p w:rsidR="005B1310" w:rsidRPr="00E26BB2" w:rsidRDefault="005B1310" w:rsidP="005B1310">
      <w:pPr>
        <w:widowControl w:val="0"/>
        <w:numPr>
          <w:ilvl w:val="0"/>
          <w:numId w:val="19"/>
        </w:numPr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hAnsi="Calibri" w:cstheme="minorBidi"/>
        </w:rPr>
        <w:t>Wykonawca w pełni odpowiada za jakość i terminowość wykonywanych robót, usług i dostaw siłami własnymi i przez podwykonawców, w tym Wykonawca jest odpowiedzialny za działania, zaniechanie działań, uchybienia i zaniedbania podwykonawców i ich pracowników, w takim stopniu jakby to były działania, względnie uchybienia jego własne. Na roboty, usługi i dostawy wykonywane przez podwykonawców gwarancji udziela Wykonawca.</w:t>
      </w:r>
    </w:p>
    <w:p w:rsidR="00EC592E" w:rsidRPr="00E26BB2" w:rsidRDefault="00EC592E" w:rsidP="00296125">
      <w:pPr>
        <w:widowControl w:val="0"/>
        <w:numPr>
          <w:ilvl w:val="0"/>
          <w:numId w:val="19"/>
        </w:numPr>
        <w:ind w:left="357" w:hanging="357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 xml:space="preserve">W ramach gwarancji Wykonawca, zobowiązuje się do usunięcia na swój koszt wad </w:t>
      </w:r>
      <w:r w:rsidR="00E06D2A" w:rsidRPr="00E26BB2">
        <w:rPr>
          <w:rFonts w:ascii="Calibri" w:eastAsia="SimSun" w:hAnsi="Calibri"/>
          <w:kern w:val="1"/>
          <w:lang w:eastAsia="hi-IN" w:bidi="hi-IN"/>
        </w:rPr>
        <w:br/>
      </w:r>
      <w:r w:rsidRPr="00E26BB2">
        <w:rPr>
          <w:rFonts w:ascii="Calibri" w:eastAsia="SimSun" w:hAnsi="Calibri"/>
          <w:kern w:val="1"/>
          <w:lang w:eastAsia="hi-IN" w:bidi="hi-IN"/>
        </w:rPr>
        <w:t xml:space="preserve">w terminie 24 godzin od zgłoszenia awarii w układzie zasilania i sterowania oraz 72 godzin </w:t>
      </w:r>
      <w:r w:rsidR="005A4B24" w:rsidRPr="00E26BB2">
        <w:rPr>
          <w:rFonts w:ascii="Calibri" w:eastAsia="SimSun" w:hAnsi="Calibri"/>
          <w:kern w:val="1"/>
          <w:lang w:eastAsia="hi-IN" w:bidi="hi-IN"/>
        </w:rPr>
        <w:br/>
      </w:r>
      <w:r w:rsidRPr="00E26BB2">
        <w:rPr>
          <w:rFonts w:ascii="Calibri" w:eastAsia="SimSun" w:hAnsi="Calibri"/>
          <w:kern w:val="1"/>
          <w:lang w:eastAsia="hi-IN" w:bidi="hi-IN"/>
        </w:rPr>
        <w:t xml:space="preserve">od zgłoszenia pozostałych awarii od daty zawiadomienia go przez Zamawiającego o ujawnionej wadzie, względnie w terminie uzgodnionym z Zamawiającym, jeżeli usunięcie wady w takim terminie ze względów technologicznych będzie niemożliwe. </w:t>
      </w:r>
    </w:p>
    <w:p w:rsidR="00EC592E" w:rsidRPr="00E26BB2" w:rsidRDefault="00EC592E" w:rsidP="00296125">
      <w:pPr>
        <w:widowControl w:val="0"/>
        <w:numPr>
          <w:ilvl w:val="0"/>
          <w:numId w:val="19"/>
        </w:numPr>
        <w:ind w:left="357" w:hanging="357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 xml:space="preserve">Jeżeli Wykonawca nie przystąpi do usunięcia wad lub awarii w ustalonym terminie, Zamawiający może powierzyć ich usunięcie osobie trzeciej na koszt i ryzyko Wykonawcy oraz bez utraty </w:t>
      </w:r>
      <w:r w:rsidRPr="00E26BB2">
        <w:rPr>
          <w:rFonts w:ascii="Calibri" w:eastAsia="SimSun" w:hAnsi="Calibri"/>
          <w:kern w:val="1"/>
          <w:lang w:eastAsia="hi-IN" w:bidi="hi-IN"/>
        </w:rPr>
        <w:lastRenderedPageBreak/>
        <w:t>gwarancji udzielonej przez Wykonawcę.</w:t>
      </w:r>
    </w:p>
    <w:p w:rsidR="00EC592E" w:rsidRPr="00E26BB2" w:rsidRDefault="00EC592E" w:rsidP="00296125">
      <w:pPr>
        <w:widowControl w:val="0"/>
        <w:numPr>
          <w:ilvl w:val="0"/>
          <w:numId w:val="19"/>
        </w:numPr>
        <w:ind w:left="357" w:hanging="357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>Wykonanie zobowiązań z tytułu gwarancji i rękojmi należy do przedmiotu umowy.</w:t>
      </w:r>
    </w:p>
    <w:p w:rsidR="00EC592E" w:rsidRPr="00E26BB2" w:rsidRDefault="00EC592E" w:rsidP="00296125">
      <w:pPr>
        <w:widowControl w:val="0"/>
        <w:numPr>
          <w:ilvl w:val="0"/>
          <w:numId w:val="19"/>
        </w:numPr>
        <w:ind w:left="357" w:hanging="357"/>
        <w:jc w:val="both"/>
        <w:rPr>
          <w:rFonts w:ascii="Calibri" w:eastAsia="SimSun" w:hAnsi="Calibri"/>
          <w:b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>Niniejsza umowa stanowi dokument gwar</w:t>
      </w:r>
      <w:r w:rsidR="005B1310" w:rsidRPr="00E26BB2">
        <w:rPr>
          <w:rFonts w:ascii="Calibri" w:eastAsia="SimSun" w:hAnsi="Calibri"/>
          <w:kern w:val="1"/>
          <w:lang w:eastAsia="hi-IN" w:bidi="hi-IN"/>
        </w:rPr>
        <w:t>ancyjny w rozumieniu przepisów K</w:t>
      </w:r>
      <w:r w:rsidRPr="00E26BB2">
        <w:rPr>
          <w:rFonts w:ascii="Calibri" w:eastAsia="SimSun" w:hAnsi="Calibri"/>
          <w:kern w:val="1"/>
          <w:lang w:eastAsia="hi-IN" w:bidi="hi-IN"/>
        </w:rPr>
        <w:t xml:space="preserve">odeksu cywilnego. </w:t>
      </w:r>
    </w:p>
    <w:p w:rsidR="00E8354B" w:rsidRPr="00E26BB2" w:rsidRDefault="00E8354B" w:rsidP="009B4F46">
      <w:pPr>
        <w:rPr>
          <w:rFonts w:ascii="Calibri" w:hAnsi="Calibri"/>
          <w:b/>
        </w:rPr>
      </w:pPr>
    </w:p>
    <w:p w:rsidR="00EC592E" w:rsidRPr="00E26BB2" w:rsidRDefault="00230F12" w:rsidP="00296125">
      <w:pPr>
        <w:jc w:val="center"/>
        <w:rPr>
          <w:rFonts w:ascii="Calibri" w:hAnsi="Calibri"/>
          <w:b/>
        </w:rPr>
      </w:pPr>
      <w:r w:rsidRPr="00E26BB2">
        <w:rPr>
          <w:rFonts w:ascii="Calibri" w:hAnsi="Calibri"/>
          <w:b/>
        </w:rPr>
        <w:t>§ 1</w:t>
      </w:r>
      <w:r w:rsidR="00EF523E" w:rsidRPr="00E26BB2">
        <w:rPr>
          <w:rFonts w:ascii="Calibri" w:hAnsi="Calibri"/>
          <w:b/>
        </w:rPr>
        <w:t>3</w:t>
      </w:r>
    </w:p>
    <w:p w:rsidR="00EC592E" w:rsidRPr="00E26BB2" w:rsidRDefault="00EC592E" w:rsidP="00296125">
      <w:pPr>
        <w:widowControl w:val="0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>Oprócz wypadków w</w:t>
      </w:r>
      <w:r w:rsidR="00B525CB" w:rsidRPr="00E26BB2">
        <w:rPr>
          <w:rFonts w:ascii="Calibri" w:eastAsia="SimSun" w:hAnsi="Calibri"/>
          <w:kern w:val="1"/>
          <w:lang w:eastAsia="hi-IN" w:bidi="hi-IN"/>
        </w:rPr>
        <w:t>ymienionych w treści tytułu XV K</w:t>
      </w:r>
      <w:r w:rsidRPr="00E26BB2">
        <w:rPr>
          <w:rFonts w:ascii="Calibri" w:eastAsia="SimSun" w:hAnsi="Calibri"/>
          <w:kern w:val="1"/>
          <w:lang w:eastAsia="hi-IN" w:bidi="hi-IN"/>
        </w:rPr>
        <w:t xml:space="preserve">odeksu cywilnego </w:t>
      </w:r>
      <w:r w:rsidR="00F823DE" w:rsidRPr="00E26BB2">
        <w:rPr>
          <w:rFonts w:ascii="Calibri" w:eastAsia="SimSun" w:hAnsi="Calibri"/>
          <w:kern w:val="1"/>
          <w:lang w:eastAsia="hi-IN" w:bidi="hi-IN"/>
        </w:rPr>
        <w:t>S</w:t>
      </w:r>
      <w:r w:rsidRPr="00E26BB2">
        <w:rPr>
          <w:rFonts w:ascii="Calibri" w:eastAsia="SimSun" w:hAnsi="Calibri"/>
          <w:kern w:val="1"/>
          <w:lang w:eastAsia="hi-IN" w:bidi="hi-IN"/>
        </w:rPr>
        <w:t>tronom przysługuje prawo odstąpienia od umowy w następujących sytuacjach:</w:t>
      </w:r>
    </w:p>
    <w:p w:rsidR="00EC592E" w:rsidRPr="00E26BB2" w:rsidRDefault="00EC592E" w:rsidP="00296125">
      <w:pPr>
        <w:widowControl w:val="0"/>
        <w:numPr>
          <w:ilvl w:val="0"/>
          <w:numId w:val="21"/>
        </w:numPr>
        <w:ind w:left="357" w:hanging="357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>Zamawiającemu przysługuje prawo odstąpienia od umowy:</w:t>
      </w:r>
    </w:p>
    <w:p w:rsidR="00EC592E" w:rsidRPr="00E26BB2" w:rsidRDefault="00EC592E" w:rsidP="00296125">
      <w:pPr>
        <w:widowControl w:val="0"/>
        <w:numPr>
          <w:ilvl w:val="0"/>
          <w:numId w:val="4"/>
        </w:numPr>
        <w:ind w:left="714" w:hanging="357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>w razie wystąpienia istotnej zmiany okoliczności powodującej, że wykonanie umowy</w:t>
      </w:r>
      <w:r w:rsidR="00E245E8" w:rsidRPr="00E26BB2">
        <w:rPr>
          <w:rFonts w:ascii="Calibri" w:eastAsia="SimSun" w:hAnsi="Calibri"/>
          <w:kern w:val="1"/>
          <w:lang w:eastAsia="hi-IN" w:bidi="hi-IN"/>
        </w:rPr>
        <w:t xml:space="preserve"> </w:t>
      </w:r>
      <w:r w:rsidR="005A4B24" w:rsidRPr="00E26BB2">
        <w:rPr>
          <w:rFonts w:ascii="Calibri" w:eastAsia="SimSun" w:hAnsi="Calibri"/>
          <w:kern w:val="1"/>
          <w:lang w:eastAsia="hi-IN" w:bidi="hi-IN"/>
        </w:rPr>
        <w:br/>
      </w:r>
      <w:r w:rsidRPr="00E26BB2">
        <w:rPr>
          <w:rFonts w:ascii="Calibri" w:eastAsia="SimSun" w:hAnsi="Calibri"/>
          <w:kern w:val="1"/>
          <w:lang w:eastAsia="hi-IN" w:bidi="hi-IN"/>
        </w:rPr>
        <w:t xml:space="preserve">nie leży w interesie publicznym, czego nie można było przewidzieć w chwili zawarcia umowy; odstąpienie od umowy w tym wypadku może nastąpić w terminie 30 dni od powzięcia wiadomości o powyższych okolicznościach, w wypadku takim Wykonawca może żądać jedynie wynagrodzenia należnego z tytułu wykonanej części umowy, </w:t>
      </w:r>
    </w:p>
    <w:p w:rsidR="00EC592E" w:rsidRPr="00E26BB2" w:rsidRDefault="00EC592E" w:rsidP="00296125">
      <w:pPr>
        <w:widowControl w:val="0"/>
        <w:numPr>
          <w:ilvl w:val="0"/>
          <w:numId w:val="4"/>
        </w:numPr>
        <w:ind w:left="714" w:hanging="357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>zostanie ogłoszo</w:t>
      </w:r>
      <w:r w:rsidR="00750D22" w:rsidRPr="00E26BB2">
        <w:rPr>
          <w:rFonts w:ascii="Calibri" w:eastAsia="SimSun" w:hAnsi="Calibri"/>
          <w:kern w:val="1"/>
          <w:lang w:eastAsia="hi-IN" w:bidi="hi-IN"/>
        </w:rPr>
        <w:t>na upadłość lub likwidacja przedsiębiorstwa</w:t>
      </w:r>
      <w:r w:rsidRPr="00E26BB2">
        <w:rPr>
          <w:rFonts w:ascii="Calibri" w:eastAsia="SimSun" w:hAnsi="Calibri"/>
          <w:kern w:val="1"/>
          <w:lang w:eastAsia="hi-IN" w:bidi="hi-IN"/>
        </w:rPr>
        <w:t xml:space="preserve"> Wykonawcy, </w:t>
      </w:r>
    </w:p>
    <w:p w:rsidR="00EC592E" w:rsidRPr="00E26BB2" w:rsidRDefault="005B1310" w:rsidP="00296125">
      <w:pPr>
        <w:widowControl w:val="0"/>
        <w:numPr>
          <w:ilvl w:val="0"/>
          <w:numId w:val="4"/>
        </w:numPr>
        <w:ind w:left="714" w:hanging="357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 xml:space="preserve">w przypadku gdy </w:t>
      </w:r>
      <w:r w:rsidR="00EC592E" w:rsidRPr="00E26BB2">
        <w:rPr>
          <w:rFonts w:ascii="Calibri" w:eastAsia="SimSun" w:hAnsi="Calibri"/>
          <w:kern w:val="1"/>
          <w:lang w:eastAsia="hi-IN" w:bidi="hi-IN"/>
        </w:rPr>
        <w:t>Wykonawca nie rozpoczął robót bez uzasadnionych przyczyn oraz nie kontynuuje</w:t>
      </w:r>
      <w:r w:rsidR="00E245E8" w:rsidRPr="00E26BB2">
        <w:rPr>
          <w:rFonts w:ascii="Calibri" w:eastAsia="SimSun" w:hAnsi="Calibri"/>
          <w:kern w:val="1"/>
          <w:lang w:eastAsia="hi-IN" w:bidi="hi-IN"/>
        </w:rPr>
        <w:t xml:space="preserve"> </w:t>
      </w:r>
      <w:r w:rsidR="00EC592E" w:rsidRPr="00E26BB2">
        <w:rPr>
          <w:rFonts w:ascii="Calibri" w:eastAsia="SimSun" w:hAnsi="Calibri"/>
          <w:kern w:val="1"/>
          <w:lang w:eastAsia="hi-IN" w:bidi="hi-IN"/>
        </w:rPr>
        <w:t xml:space="preserve">ich pomimo wezwania Zamawiającego złożonego na piśmie lub opóźnia się </w:t>
      </w:r>
      <w:r w:rsidRPr="00E26BB2">
        <w:rPr>
          <w:rFonts w:ascii="Calibri" w:eastAsia="SimSun" w:hAnsi="Calibri"/>
          <w:kern w:val="1"/>
          <w:lang w:eastAsia="hi-IN" w:bidi="hi-IN"/>
        </w:rPr>
        <w:br/>
      </w:r>
      <w:r w:rsidR="00EC592E" w:rsidRPr="00E26BB2">
        <w:rPr>
          <w:rFonts w:ascii="Calibri" w:eastAsia="SimSun" w:hAnsi="Calibri"/>
          <w:kern w:val="1"/>
          <w:lang w:eastAsia="hi-IN" w:bidi="hi-IN"/>
        </w:rPr>
        <w:t>z realizacją umowy tak, że można w sp</w:t>
      </w:r>
      <w:r w:rsidR="00F823DE" w:rsidRPr="00E26BB2">
        <w:rPr>
          <w:rFonts w:ascii="Calibri" w:eastAsia="SimSun" w:hAnsi="Calibri"/>
          <w:kern w:val="1"/>
          <w:lang w:eastAsia="hi-IN" w:bidi="hi-IN"/>
        </w:rPr>
        <w:t>osób uzasadniony przypuszczać, iż</w:t>
      </w:r>
      <w:r w:rsidR="00EC592E" w:rsidRPr="00E26BB2">
        <w:rPr>
          <w:rFonts w:ascii="Calibri" w:eastAsia="SimSun" w:hAnsi="Calibri"/>
          <w:kern w:val="1"/>
          <w:lang w:eastAsia="hi-IN" w:bidi="hi-IN"/>
        </w:rPr>
        <w:t xml:space="preserve"> nie dotrzyma terminu realizacji, </w:t>
      </w:r>
    </w:p>
    <w:p w:rsidR="00EC592E" w:rsidRPr="00E26BB2" w:rsidRDefault="005B1310" w:rsidP="00296125">
      <w:pPr>
        <w:widowControl w:val="0"/>
        <w:numPr>
          <w:ilvl w:val="0"/>
          <w:numId w:val="4"/>
        </w:numPr>
        <w:ind w:left="714" w:hanging="357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 xml:space="preserve">w przypadku gdy </w:t>
      </w:r>
      <w:r w:rsidR="00EC592E" w:rsidRPr="00E26BB2">
        <w:rPr>
          <w:rFonts w:ascii="Calibri" w:eastAsia="SimSun" w:hAnsi="Calibri"/>
          <w:kern w:val="1"/>
          <w:lang w:eastAsia="hi-IN" w:bidi="hi-IN"/>
        </w:rPr>
        <w:t xml:space="preserve">Wykonawca nie realizuje </w:t>
      </w:r>
      <w:r w:rsidR="00CB443F" w:rsidRPr="00E26BB2">
        <w:rPr>
          <w:rFonts w:ascii="Calibri" w:eastAsia="SimSun" w:hAnsi="Calibri"/>
          <w:kern w:val="1"/>
          <w:lang w:eastAsia="hi-IN" w:bidi="hi-IN"/>
        </w:rPr>
        <w:t>projektu wykonawczego, który został zatwierdzony przez Zamawiającego</w:t>
      </w:r>
      <w:r w:rsidR="00EC592E" w:rsidRPr="00E26BB2">
        <w:rPr>
          <w:rFonts w:ascii="Calibri" w:eastAsia="SimSun" w:hAnsi="Calibri"/>
          <w:kern w:val="1"/>
          <w:lang w:eastAsia="hi-IN" w:bidi="hi-IN"/>
        </w:rPr>
        <w:t xml:space="preserve">. </w:t>
      </w:r>
    </w:p>
    <w:p w:rsidR="00EC592E" w:rsidRPr="00E26BB2" w:rsidRDefault="00EC592E" w:rsidP="00296125">
      <w:pPr>
        <w:widowControl w:val="0"/>
        <w:numPr>
          <w:ilvl w:val="0"/>
          <w:numId w:val="21"/>
        </w:numPr>
        <w:ind w:left="357" w:hanging="357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 xml:space="preserve">Odstąpienie od umowy musi nastąpić w formie pisemnej pod rygorem nieważności takiego oświadczenia i powinno zawierać uzasadnienie. </w:t>
      </w:r>
    </w:p>
    <w:p w:rsidR="00EC592E" w:rsidRPr="00E26BB2" w:rsidRDefault="00EC592E" w:rsidP="00296125">
      <w:pPr>
        <w:widowControl w:val="0"/>
        <w:numPr>
          <w:ilvl w:val="0"/>
          <w:numId w:val="21"/>
        </w:numPr>
        <w:ind w:left="357" w:hanging="357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 xml:space="preserve">W wypadku odstąpienia od umowy Wykonawcę lub Zamawiającego obciążają następujące obowiązki szczegółowe: </w:t>
      </w:r>
    </w:p>
    <w:p w:rsidR="00EC592E" w:rsidRPr="00E26BB2" w:rsidRDefault="00EC592E" w:rsidP="00296125">
      <w:pPr>
        <w:widowControl w:val="0"/>
        <w:numPr>
          <w:ilvl w:val="0"/>
          <w:numId w:val="23"/>
        </w:numPr>
        <w:ind w:left="714" w:hanging="357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 xml:space="preserve">w terminie 7 dni od daty odstąpienia od umowy Wykonawca przy udziale Zamawiającego sporządzi szczegółowy protokół inwentaryzacji robót w toku według stanu na dzień odstąpienia, </w:t>
      </w:r>
    </w:p>
    <w:p w:rsidR="00EC592E" w:rsidRPr="00E26BB2" w:rsidRDefault="00EC592E" w:rsidP="00296125">
      <w:pPr>
        <w:widowControl w:val="0"/>
        <w:numPr>
          <w:ilvl w:val="0"/>
          <w:numId w:val="23"/>
        </w:numPr>
        <w:ind w:left="714" w:hanging="357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>Wykonawca zabezpieczy przerwane roboty w zakresie obustr</w:t>
      </w:r>
      <w:r w:rsidR="00341DA9" w:rsidRPr="00E26BB2">
        <w:rPr>
          <w:rFonts w:ascii="Calibri" w:eastAsia="SimSun" w:hAnsi="Calibri"/>
          <w:kern w:val="1"/>
          <w:lang w:eastAsia="hi-IN" w:bidi="hi-IN"/>
        </w:rPr>
        <w:t>onnie uzgodnionym na koszt tej S</w:t>
      </w:r>
      <w:r w:rsidRPr="00E26BB2">
        <w:rPr>
          <w:rFonts w:ascii="Calibri" w:eastAsia="SimSun" w:hAnsi="Calibri"/>
          <w:kern w:val="1"/>
          <w:lang w:eastAsia="hi-IN" w:bidi="hi-IN"/>
        </w:rPr>
        <w:t xml:space="preserve">trony, z winy której odstąpiono od umowy, </w:t>
      </w:r>
    </w:p>
    <w:p w:rsidR="00EC592E" w:rsidRPr="00E26BB2" w:rsidRDefault="00EC592E" w:rsidP="00296125">
      <w:pPr>
        <w:widowControl w:val="0"/>
        <w:numPr>
          <w:ilvl w:val="0"/>
          <w:numId w:val="23"/>
        </w:numPr>
        <w:ind w:left="714" w:hanging="357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 xml:space="preserve">Wykonawca sporządzi wykaz tych materiałów, konstrukcji lub urządzeń, które nie mogą być przez Wykonawcę wykorzystane do realizacji innych robót nie objętych niniejszą umową, </w:t>
      </w:r>
      <w:r w:rsidR="00341DA9" w:rsidRPr="00E26BB2">
        <w:rPr>
          <w:rFonts w:ascii="Calibri" w:eastAsia="SimSun" w:hAnsi="Calibri"/>
          <w:kern w:val="1"/>
          <w:lang w:eastAsia="hi-IN" w:bidi="hi-IN"/>
        </w:rPr>
        <w:br/>
      </w:r>
      <w:r w:rsidRPr="00E26BB2">
        <w:rPr>
          <w:rFonts w:ascii="Calibri" w:eastAsia="SimSun" w:hAnsi="Calibri"/>
          <w:kern w:val="1"/>
          <w:lang w:eastAsia="hi-IN" w:bidi="hi-IN"/>
        </w:rPr>
        <w:t xml:space="preserve">a Zamawiający odkupi te materiały i urządzenia, jeżeli odstąpienie od umowy nastąpiło </w:t>
      </w:r>
      <w:r w:rsidR="00341DA9" w:rsidRPr="00E26BB2">
        <w:rPr>
          <w:rFonts w:ascii="Calibri" w:eastAsia="SimSun" w:hAnsi="Calibri"/>
          <w:kern w:val="1"/>
          <w:lang w:eastAsia="hi-IN" w:bidi="hi-IN"/>
        </w:rPr>
        <w:br/>
      </w:r>
      <w:r w:rsidRPr="00E26BB2">
        <w:rPr>
          <w:rFonts w:ascii="Calibri" w:eastAsia="SimSun" w:hAnsi="Calibri"/>
          <w:kern w:val="1"/>
          <w:lang w:eastAsia="hi-IN" w:bidi="hi-IN"/>
        </w:rPr>
        <w:t xml:space="preserve">z przyczyn zawinionych przez Zamawiającego, </w:t>
      </w:r>
    </w:p>
    <w:p w:rsidR="00EC592E" w:rsidRPr="00E26BB2" w:rsidRDefault="00EC592E" w:rsidP="00296125">
      <w:pPr>
        <w:widowControl w:val="0"/>
        <w:numPr>
          <w:ilvl w:val="0"/>
          <w:numId w:val="23"/>
        </w:numPr>
        <w:ind w:left="714" w:hanging="357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>Wykonawca zgłosi do dokonania prz</w:t>
      </w:r>
      <w:r w:rsidR="00405948" w:rsidRPr="00E26BB2">
        <w:rPr>
          <w:rFonts w:ascii="Calibri" w:eastAsia="SimSun" w:hAnsi="Calibri"/>
          <w:kern w:val="1"/>
          <w:lang w:eastAsia="hi-IN" w:bidi="hi-IN"/>
        </w:rPr>
        <w:t>ez Zamawiającego odbioru, robót przerwanych</w:t>
      </w:r>
      <w:r w:rsidR="00E245E8" w:rsidRPr="00E26BB2">
        <w:rPr>
          <w:rFonts w:ascii="Calibri" w:eastAsia="SimSun" w:hAnsi="Calibri"/>
          <w:kern w:val="1"/>
          <w:lang w:eastAsia="hi-IN" w:bidi="hi-IN"/>
        </w:rPr>
        <w:t xml:space="preserve"> </w:t>
      </w:r>
      <w:r w:rsidR="00405948" w:rsidRPr="00E26BB2">
        <w:rPr>
          <w:rFonts w:ascii="Calibri" w:eastAsia="SimSun" w:hAnsi="Calibri"/>
          <w:kern w:val="1"/>
          <w:lang w:eastAsia="hi-IN" w:bidi="hi-IN"/>
        </w:rPr>
        <w:t>oraz robót zabezpieczających</w:t>
      </w:r>
      <w:r w:rsidRPr="00E26BB2">
        <w:rPr>
          <w:rFonts w:ascii="Calibri" w:eastAsia="SimSun" w:hAnsi="Calibri"/>
          <w:kern w:val="1"/>
          <w:lang w:eastAsia="hi-IN" w:bidi="hi-IN"/>
        </w:rPr>
        <w:t xml:space="preserve">, </w:t>
      </w:r>
    </w:p>
    <w:p w:rsidR="00EC592E" w:rsidRPr="00E26BB2" w:rsidRDefault="00EC592E" w:rsidP="00296125">
      <w:pPr>
        <w:widowControl w:val="0"/>
        <w:numPr>
          <w:ilvl w:val="0"/>
          <w:numId w:val="23"/>
        </w:numPr>
        <w:ind w:left="714" w:hanging="357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 xml:space="preserve">Wykonawca niezwłocznie, a najpóźniej w terminie 30 dni od daty odstąpienia od umowy, usunie z terenu budowy urządzenie zaplecza przez niego dostarczone lub wzniesione, </w:t>
      </w:r>
    </w:p>
    <w:p w:rsidR="00EC592E" w:rsidRPr="00E26BB2" w:rsidRDefault="00EC592E" w:rsidP="00296125">
      <w:pPr>
        <w:widowControl w:val="0"/>
        <w:numPr>
          <w:ilvl w:val="0"/>
          <w:numId w:val="23"/>
        </w:numPr>
        <w:ind w:left="714" w:hanging="357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>Zamawiający w razie odstąpienia od umowy z przyczyn, za które Wykonawca</w:t>
      </w:r>
      <w:r w:rsidR="00E245E8" w:rsidRPr="00E26BB2">
        <w:rPr>
          <w:rFonts w:ascii="Calibri" w:eastAsia="SimSun" w:hAnsi="Calibri"/>
          <w:kern w:val="1"/>
          <w:lang w:eastAsia="hi-IN" w:bidi="hi-IN"/>
        </w:rPr>
        <w:t xml:space="preserve"> </w:t>
      </w:r>
      <w:r w:rsidRPr="00E26BB2">
        <w:rPr>
          <w:rFonts w:ascii="Calibri" w:eastAsia="SimSun" w:hAnsi="Calibri"/>
          <w:kern w:val="1"/>
          <w:lang w:eastAsia="hi-IN" w:bidi="hi-IN"/>
        </w:rPr>
        <w:t xml:space="preserve">nie odpowiada, obowiązany jest do: </w:t>
      </w:r>
    </w:p>
    <w:p w:rsidR="00EC592E" w:rsidRPr="00E26BB2" w:rsidRDefault="00EC592E" w:rsidP="00296125">
      <w:pPr>
        <w:widowControl w:val="0"/>
        <w:numPr>
          <w:ilvl w:val="0"/>
          <w:numId w:val="8"/>
        </w:numPr>
        <w:ind w:left="1071" w:hanging="357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 xml:space="preserve">dokonania odbioru robót przerwanych oraz zapłaty wynagrodzenia za roboty, które zostały wykonane do dnia odstąpienia,  </w:t>
      </w:r>
    </w:p>
    <w:p w:rsidR="00445308" w:rsidRPr="00E26BB2" w:rsidRDefault="00EC592E" w:rsidP="009B4F46">
      <w:pPr>
        <w:widowControl w:val="0"/>
        <w:numPr>
          <w:ilvl w:val="0"/>
          <w:numId w:val="8"/>
        </w:numPr>
        <w:ind w:left="1071" w:hanging="357"/>
        <w:jc w:val="both"/>
        <w:rPr>
          <w:rFonts w:ascii="Calibri" w:eastAsia="SimSun" w:hAnsi="Calibri"/>
          <w:b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>przejęcia od Wykonawcy pod swój dozór terenu budowy.</w:t>
      </w:r>
    </w:p>
    <w:p w:rsidR="009B4F46" w:rsidRPr="00E26BB2" w:rsidRDefault="009B4F46" w:rsidP="001E51A7">
      <w:pPr>
        <w:widowControl w:val="0"/>
        <w:ind w:left="1071"/>
        <w:jc w:val="both"/>
        <w:rPr>
          <w:rFonts w:ascii="Calibri" w:eastAsia="SimSun" w:hAnsi="Calibri"/>
          <w:b/>
          <w:kern w:val="1"/>
          <w:lang w:eastAsia="hi-IN" w:bidi="hi-IN"/>
        </w:rPr>
      </w:pPr>
    </w:p>
    <w:p w:rsidR="00EC592E" w:rsidRPr="00E26BB2" w:rsidRDefault="00230F12" w:rsidP="00296125">
      <w:pPr>
        <w:widowControl w:val="0"/>
        <w:jc w:val="center"/>
        <w:rPr>
          <w:rFonts w:ascii="Calibri" w:eastAsia="SimSun" w:hAnsi="Calibri"/>
          <w:b/>
          <w:kern w:val="1"/>
          <w:lang w:eastAsia="hi-IN" w:bidi="hi-IN"/>
        </w:rPr>
      </w:pPr>
      <w:r w:rsidRPr="00E26BB2">
        <w:rPr>
          <w:rFonts w:ascii="Calibri" w:eastAsia="SimSun" w:hAnsi="Calibri"/>
          <w:b/>
          <w:kern w:val="1"/>
          <w:lang w:eastAsia="hi-IN" w:bidi="hi-IN"/>
        </w:rPr>
        <w:t xml:space="preserve">§ </w:t>
      </w:r>
      <w:r w:rsidR="00AE4A8E" w:rsidRPr="00E26BB2">
        <w:rPr>
          <w:rFonts w:ascii="Calibri" w:eastAsia="SimSun" w:hAnsi="Calibri"/>
          <w:b/>
          <w:kern w:val="1"/>
          <w:lang w:eastAsia="hi-IN" w:bidi="hi-IN"/>
        </w:rPr>
        <w:t>14</w:t>
      </w:r>
    </w:p>
    <w:p w:rsidR="00EC592E" w:rsidRPr="00E26BB2" w:rsidRDefault="00EC592E" w:rsidP="00296125">
      <w:pPr>
        <w:widowControl w:val="0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 xml:space="preserve">W sprawach nieuregulowanych niniejszą umową mają zastosowanie przepisy: </w:t>
      </w:r>
    </w:p>
    <w:p w:rsidR="00EC592E" w:rsidRPr="00E26BB2" w:rsidRDefault="00EC592E" w:rsidP="00296125">
      <w:pPr>
        <w:pStyle w:val="Akapitzlist"/>
        <w:widowControl w:val="0"/>
        <w:numPr>
          <w:ilvl w:val="0"/>
          <w:numId w:val="31"/>
        </w:numPr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>ustawy z dnia 23.04.1964 r. Kodeks Cywilny</w:t>
      </w:r>
      <w:r w:rsidR="00E06D2A" w:rsidRPr="00E26BB2">
        <w:rPr>
          <w:rFonts w:ascii="Calibri" w:eastAsia="SimSun" w:hAnsi="Calibri"/>
          <w:kern w:val="1"/>
          <w:lang w:eastAsia="hi-IN" w:bidi="hi-IN"/>
        </w:rPr>
        <w:t xml:space="preserve"> (Dz. U. z 1964 r. Nr 16 poz. 94</w:t>
      </w:r>
      <w:r w:rsidR="00341DA9" w:rsidRPr="00E26BB2">
        <w:rPr>
          <w:rFonts w:ascii="Calibri" w:eastAsia="SimSun" w:hAnsi="Calibri"/>
          <w:kern w:val="1"/>
          <w:lang w:eastAsia="hi-IN" w:bidi="hi-IN"/>
        </w:rPr>
        <w:t xml:space="preserve"> </w:t>
      </w:r>
      <w:r w:rsidRPr="00E26BB2">
        <w:rPr>
          <w:rFonts w:ascii="Calibri" w:eastAsia="SimSun" w:hAnsi="Calibri"/>
          <w:kern w:val="1"/>
          <w:lang w:eastAsia="hi-IN" w:bidi="hi-IN"/>
        </w:rPr>
        <w:t xml:space="preserve">z </w:t>
      </w:r>
      <w:proofErr w:type="spellStart"/>
      <w:r w:rsidRPr="00E26BB2">
        <w:rPr>
          <w:rFonts w:ascii="Calibri" w:eastAsia="SimSun" w:hAnsi="Calibri"/>
          <w:kern w:val="1"/>
          <w:lang w:eastAsia="hi-IN" w:bidi="hi-IN"/>
        </w:rPr>
        <w:t>późn</w:t>
      </w:r>
      <w:proofErr w:type="spellEnd"/>
      <w:r w:rsidRPr="00E26BB2">
        <w:rPr>
          <w:rFonts w:ascii="Calibri" w:eastAsia="SimSun" w:hAnsi="Calibri"/>
          <w:kern w:val="1"/>
          <w:lang w:eastAsia="hi-IN" w:bidi="hi-IN"/>
        </w:rPr>
        <w:t xml:space="preserve">. zm.), </w:t>
      </w:r>
    </w:p>
    <w:p w:rsidR="00EC592E" w:rsidRPr="00E26BB2" w:rsidRDefault="00341DA9" w:rsidP="00296125">
      <w:pPr>
        <w:widowControl w:val="0"/>
        <w:numPr>
          <w:ilvl w:val="0"/>
          <w:numId w:val="31"/>
        </w:numPr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>ustawy z dnia 29.01.2004</w:t>
      </w:r>
      <w:r w:rsidR="00EC592E" w:rsidRPr="00E26BB2">
        <w:rPr>
          <w:rFonts w:ascii="Calibri" w:eastAsia="SimSun" w:hAnsi="Calibri"/>
          <w:kern w:val="1"/>
          <w:lang w:eastAsia="hi-IN" w:bidi="hi-IN"/>
        </w:rPr>
        <w:t>r. Prawo zamówień publicznych (</w:t>
      </w:r>
      <w:proofErr w:type="spellStart"/>
      <w:r w:rsidRPr="00E26BB2">
        <w:rPr>
          <w:rFonts w:ascii="Calibri" w:eastAsia="SimSun" w:hAnsi="Calibri"/>
          <w:kern w:val="1"/>
          <w:lang w:eastAsia="hi-IN" w:bidi="hi-IN"/>
        </w:rPr>
        <w:t>t.j</w:t>
      </w:r>
      <w:proofErr w:type="spellEnd"/>
      <w:r w:rsidRPr="00E26BB2">
        <w:rPr>
          <w:rFonts w:ascii="Calibri" w:eastAsia="SimSun" w:hAnsi="Calibri"/>
          <w:kern w:val="1"/>
          <w:lang w:eastAsia="hi-IN" w:bidi="hi-IN"/>
        </w:rPr>
        <w:t>. Dz.</w:t>
      </w:r>
      <w:r w:rsidR="00EC592E" w:rsidRPr="00E26BB2">
        <w:rPr>
          <w:rFonts w:ascii="Calibri" w:eastAsia="SimSun" w:hAnsi="Calibri"/>
          <w:kern w:val="1"/>
          <w:lang w:eastAsia="hi-IN" w:bidi="hi-IN"/>
        </w:rPr>
        <w:t xml:space="preserve">U. z </w:t>
      </w:r>
      <w:r w:rsidR="00E06D2A" w:rsidRPr="00E26BB2">
        <w:rPr>
          <w:rFonts w:ascii="Calibri" w:eastAsia="SimSun" w:hAnsi="Calibri"/>
          <w:kern w:val="1"/>
          <w:lang w:eastAsia="hi-IN" w:bidi="hi-IN"/>
        </w:rPr>
        <w:t>2015</w:t>
      </w:r>
      <w:r w:rsidRPr="00E26BB2">
        <w:rPr>
          <w:rFonts w:ascii="Calibri" w:eastAsia="SimSun" w:hAnsi="Calibri"/>
          <w:kern w:val="1"/>
          <w:lang w:eastAsia="hi-IN" w:bidi="hi-IN"/>
        </w:rPr>
        <w:t>r</w:t>
      </w:r>
      <w:r w:rsidR="00EC592E" w:rsidRPr="00E26BB2">
        <w:rPr>
          <w:rFonts w:ascii="Calibri" w:eastAsia="SimSun" w:hAnsi="Calibri"/>
          <w:kern w:val="1"/>
          <w:lang w:eastAsia="hi-IN" w:bidi="hi-IN"/>
        </w:rPr>
        <w:t xml:space="preserve">. poz. </w:t>
      </w:r>
      <w:r w:rsidR="00E06D2A" w:rsidRPr="00E26BB2">
        <w:rPr>
          <w:rFonts w:ascii="Calibri" w:eastAsia="SimSun" w:hAnsi="Calibri"/>
          <w:kern w:val="1"/>
          <w:lang w:eastAsia="hi-IN" w:bidi="hi-IN"/>
        </w:rPr>
        <w:t>2164</w:t>
      </w:r>
      <w:r w:rsidRPr="00E26BB2">
        <w:rPr>
          <w:rFonts w:ascii="Calibri" w:eastAsia="SimSun" w:hAnsi="Calibri"/>
          <w:kern w:val="1"/>
          <w:lang w:eastAsia="hi-IN" w:bidi="hi-IN"/>
        </w:rPr>
        <w:t xml:space="preserve"> </w:t>
      </w:r>
      <w:r w:rsidRPr="00E26BB2">
        <w:rPr>
          <w:rFonts w:ascii="Calibri" w:eastAsia="SimSun" w:hAnsi="Calibri"/>
          <w:kern w:val="1"/>
          <w:lang w:eastAsia="hi-IN" w:bidi="hi-IN"/>
        </w:rPr>
        <w:br/>
      </w:r>
      <w:r w:rsidRPr="00E26BB2">
        <w:rPr>
          <w:rFonts w:ascii="Calibri" w:eastAsia="SimSun" w:hAnsi="Calibri"/>
          <w:kern w:val="1"/>
          <w:lang w:eastAsia="hi-IN" w:bidi="hi-IN"/>
        </w:rPr>
        <w:lastRenderedPageBreak/>
        <w:t xml:space="preserve">z </w:t>
      </w:r>
      <w:r w:rsidR="00EC592E" w:rsidRPr="00E26BB2">
        <w:rPr>
          <w:rFonts w:ascii="Calibri" w:eastAsia="SimSun" w:hAnsi="Calibri"/>
          <w:kern w:val="1"/>
          <w:lang w:eastAsia="hi-IN" w:bidi="hi-IN"/>
        </w:rPr>
        <w:t xml:space="preserve">późn.zm.),  </w:t>
      </w:r>
    </w:p>
    <w:p w:rsidR="00D44F1F" w:rsidRPr="00E26BB2" w:rsidRDefault="00341DA9" w:rsidP="00296125">
      <w:pPr>
        <w:widowControl w:val="0"/>
        <w:numPr>
          <w:ilvl w:val="0"/>
          <w:numId w:val="31"/>
        </w:numPr>
        <w:ind w:left="714" w:hanging="357"/>
        <w:jc w:val="both"/>
        <w:rPr>
          <w:rFonts w:ascii="Calibri" w:eastAsia="SimSun" w:hAnsi="Calibri"/>
          <w:b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>ustawa z dnia 07.07.1994</w:t>
      </w:r>
      <w:r w:rsidR="00EC592E" w:rsidRPr="00E26BB2">
        <w:rPr>
          <w:rFonts w:ascii="Calibri" w:eastAsia="SimSun" w:hAnsi="Calibri"/>
          <w:kern w:val="1"/>
          <w:lang w:eastAsia="hi-IN" w:bidi="hi-IN"/>
        </w:rPr>
        <w:t>r. Prawo Budowlane (</w:t>
      </w:r>
      <w:proofErr w:type="spellStart"/>
      <w:r w:rsidRPr="00E26BB2">
        <w:rPr>
          <w:rFonts w:ascii="Calibri" w:eastAsia="SimSun" w:hAnsi="Calibri"/>
          <w:kern w:val="1"/>
          <w:lang w:eastAsia="hi-IN" w:bidi="hi-IN"/>
        </w:rPr>
        <w:t>t.j</w:t>
      </w:r>
      <w:proofErr w:type="spellEnd"/>
      <w:r w:rsidRPr="00E26BB2">
        <w:rPr>
          <w:rFonts w:ascii="Calibri" w:eastAsia="SimSun" w:hAnsi="Calibri"/>
          <w:kern w:val="1"/>
          <w:lang w:eastAsia="hi-IN" w:bidi="hi-IN"/>
        </w:rPr>
        <w:t>. Dz.</w:t>
      </w:r>
      <w:r w:rsidR="00EC592E" w:rsidRPr="00E26BB2">
        <w:rPr>
          <w:rFonts w:ascii="Calibri" w:eastAsia="SimSun" w:hAnsi="Calibri"/>
          <w:kern w:val="1"/>
          <w:lang w:eastAsia="hi-IN" w:bidi="hi-IN"/>
        </w:rPr>
        <w:t xml:space="preserve">U. z </w:t>
      </w:r>
      <w:r w:rsidR="00E06D2A" w:rsidRPr="00E26BB2">
        <w:rPr>
          <w:rFonts w:ascii="Calibri" w:eastAsia="SimSun" w:hAnsi="Calibri"/>
          <w:kern w:val="1"/>
          <w:lang w:eastAsia="hi-IN" w:bidi="hi-IN"/>
        </w:rPr>
        <w:t>2016</w:t>
      </w:r>
      <w:r w:rsidRPr="00E26BB2">
        <w:rPr>
          <w:rFonts w:ascii="Calibri" w:eastAsia="SimSun" w:hAnsi="Calibri"/>
          <w:kern w:val="1"/>
          <w:lang w:eastAsia="hi-IN" w:bidi="hi-IN"/>
        </w:rPr>
        <w:t>r.</w:t>
      </w:r>
      <w:r w:rsidR="00EC592E" w:rsidRPr="00E26BB2">
        <w:rPr>
          <w:rFonts w:ascii="Calibri" w:eastAsia="SimSun" w:hAnsi="Calibri"/>
          <w:kern w:val="1"/>
          <w:lang w:eastAsia="hi-IN" w:bidi="hi-IN"/>
        </w:rPr>
        <w:t xml:space="preserve"> poz. </w:t>
      </w:r>
      <w:r w:rsidR="00E06D2A" w:rsidRPr="00E26BB2">
        <w:rPr>
          <w:rFonts w:ascii="Calibri" w:eastAsia="SimSun" w:hAnsi="Calibri"/>
          <w:kern w:val="1"/>
          <w:lang w:eastAsia="hi-IN" w:bidi="hi-IN"/>
        </w:rPr>
        <w:t>290</w:t>
      </w:r>
      <w:r w:rsidRPr="00E26BB2">
        <w:rPr>
          <w:rFonts w:ascii="Calibri" w:eastAsia="SimSun" w:hAnsi="Calibri"/>
          <w:kern w:val="1"/>
          <w:lang w:eastAsia="hi-IN" w:bidi="hi-IN"/>
        </w:rPr>
        <w:t xml:space="preserve"> z </w:t>
      </w:r>
      <w:r w:rsidR="00EC592E" w:rsidRPr="00E26BB2">
        <w:rPr>
          <w:rFonts w:ascii="Calibri" w:eastAsia="SimSun" w:hAnsi="Calibri"/>
          <w:kern w:val="1"/>
          <w:lang w:eastAsia="hi-IN" w:bidi="hi-IN"/>
        </w:rPr>
        <w:t xml:space="preserve">późn.zm.). </w:t>
      </w:r>
    </w:p>
    <w:p w:rsidR="00D44F1F" w:rsidRPr="00E26BB2" w:rsidRDefault="00D44F1F" w:rsidP="00296125">
      <w:pPr>
        <w:widowControl w:val="0"/>
        <w:ind w:left="714"/>
        <w:jc w:val="both"/>
        <w:rPr>
          <w:rFonts w:ascii="Calibri" w:eastAsia="SimSun" w:hAnsi="Calibri"/>
          <w:b/>
          <w:kern w:val="1"/>
          <w:lang w:eastAsia="hi-IN" w:bidi="hi-IN"/>
        </w:rPr>
      </w:pPr>
    </w:p>
    <w:p w:rsidR="00EC592E" w:rsidRPr="00E26BB2" w:rsidRDefault="00230F12" w:rsidP="00296125">
      <w:pPr>
        <w:widowControl w:val="0"/>
        <w:jc w:val="center"/>
        <w:rPr>
          <w:rFonts w:ascii="Calibri" w:eastAsia="SimSun" w:hAnsi="Calibri"/>
          <w:b/>
          <w:kern w:val="1"/>
          <w:lang w:eastAsia="hi-IN" w:bidi="hi-IN"/>
        </w:rPr>
      </w:pPr>
      <w:r w:rsidRPr="00E26BB2">
        <w:rPr>
          <w:rFonts w:ascii="Calibri" w:eastAsia="SimSun" w:hAnsi="Calibri"/>
          <w:b/>
          <w:kern w:val="1"/>
          <w:lang w:eastAsia="hi-IN" w:bidi="hi-IN"/>
        </w:rPr>
        <w:t xml:space="preserve">§ </w:t>
      </w:r>
      <w:r w:rsidR="00AE4A8E" w:rsidRPr="00E26BB2">
        <w:rPr>
          <w:rFonts w:ascii="Calibri" w:eastAsia="SimSun" w:hAnsi="Calibri"/>
          <w:b/>
          <w:kern w:val="1"/>
          <w:lang w:eastAsia="hi-IN" w:bidi="hi-IN"/>
        </w:rPr>
        <w:t>15</w:t>
      </w:r>
    </w:p>
    <w:p w:rsidR="00752ECD" w:rsidRPr="00E26BB2" w:rsidRDefault="00EC592E" w:rsidP="00296125">
      <w:pPr>
        <w:widowControl w:val="0"/>
        <w:jc w:val="both"/>
        <w:rPr>
          <w:rFonts w:ascii="Calibri" w:eastAsia="SimSun" w:hAnsi="Calibri"/>
          <w:b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>Wszelkie spory, które mogą powstać podczas wykonywania niniejszej umowy, strony będą rozwiązywać polubownie, a jeśli nie będzie to możliwe, to rozstrzygać je będzie sąd powszechny właściwości ogólnej Zamawiającego.</w:t>
      </w:r>
    </w:p>
    <w:p w:rsidR="005A4B24" w:rsidRPr="00E26BB2" w:rsidRDefault="005A4B24" w:rsidP="00296125">
      <w:pPr>
        <w:widowControl w:val="0"/>
        <w:jc w:val="center"/>
        <w:rPr>
          <w:rFonts w:ascii="Calibri" w:eastAsia="SimSun" w:hAnsi="Calibri"/>
          <w:b/>
          <w:kern w:val="1"/>
          <w:lang w:eastAsia="hi-IN" w:bidi="hi-IN"/>
        </w:rPr>
      </w:pPr>
    </w:p>
    <w:p w:rsidR="00230F12" w:rsidRPr="00E26BB2" w:rsidRDefault="00230F12" w:rsidP="00296125">
      <w:pPr>
        <w:widowControl w:val="0"/>
        <w:jc w:val="center"/>
        <w:rPr>
          <w:rFonts w:ascii="Calibri" w:eastAsia="SimSun" w:hAnsi="Calibri"/>
          <w:b/>
          <w:kern w:val="1"/>
          <w:lang w:eastAsia="hi-IN" w:bidi="hi-IN"/>
        </w:rPr>
      </w:pPr>
      <w:r w:rsidRPr="00E26BB2">
        <w:rPr>
          <w:rFonts w:ascii="Calibri" w:eastAsia="SimSun" w:hAnsi="Calibri"/>
          <w:b/>
          <w:kern w:val="1"/>
          <w:lang w:eastAsia="hi-IN" w:bidi="hi-IN"/>
        </w:rPr>
        <w:t xml:space="preserve">§ </w:t>
      </w:r>
      <w:r w:rsidR="00AE4A8E" w:rsidRPr="00E26BB2">
        <w:rPr>
          <w:rFonts w:ascii="Calibri" w:eastAsia="SimSun" w:hAnsi="Calibri"/>
          <w:b/>
          <w:kern w:val="1"/>
          <w:lang w:eastAsia="hi-IN" w:bidi="hi-IN"/>
        </w:rPr>
        <w:t>16</w:t>
      </w:r>
    </w:p>
    <w:p w:rsidR="00EC592E" w:rsidRPr="00E26BB2" w:rsidRDefault="00EC592E" w:rsidP="00296125">
      <w:pPr>
        <w:widowControl w:val="0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>Integralną częścią niniejszej umowy są:</w:t>
      </w:r>
    </w:p>
    <w:p w:rsidR="00EC592E" w:rsidRPr="00E26BB2" w:rsidRDefault="00AE4A8E" w:rsidP="00296125">
      <w:pPr>
        <w:widowControl w:val="0"/>
        <w:numPr>
          <w:ilvl w:val="0"/>
          <w:numId w:val="5"/>
        </w:numPr>
        <w:ind w:left="357" w:hanging="357"/>
        <w:jc w:val="both"/>
        <w:rPr>
          <w:rFonts w:ascii="Calibri" w:eastAsia="SimSun" w:hAnsi="Calibri"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 xml:space="preserve">Dokumenty o których mowa w § 1 ust. </w:t>
      </w:r>
      <w:r w:rsidR="004C7688" w:rsidRPr="00E26BB2">
        <w:rPr>
          <w:rFonts w:ascii="Calibri" w:eastAsia="SimSun" w:hAnsi="Calibri"/>
          <w:kern w:val="1"/>
          <w:lang w:eastAsia="hi-IN" w:bidi="hi-IN"/>
        </w:rPr>
        <w:t>6</w:t>
      </w:r>
      <w:r w:rsidR="00EC592E" w:rsidRPr="00E26BB2">
        <w:rPr>
          <w:rFonts w:ascii="Calibri" w:eastAsia="SimSun" w:hAnsi="Calibri"/>
          <w:kern w:val="1"/>
          <w:lang w:eastAsia="hi-IN" w:bidi="hi-IN"/>
        </w:rPr>
        <w:t>,</w:t>
      </w:r>
      <w:r w:rsidR="00E06D2A" w:rsidRPr="00E26BB2">
        <w:rPr>
          <w:rFonts w:ascii="Calibri" w:eastAsia="SimSun" w:hAnsi="Calibri"/>
          <w:kern w:val="1"/>
          <w:lang w:eastAsia="hi-IN" w:bidi="hi-IN"/>
        </w:rPr>
        <w:t xml:space="preserve"> </w:t>
      </w:r>
    </w:p>
    <w:p w:rsidR="00EC592E" w:rsidRPr="00E26BB2" w:rsidRDefault="00EC592E" w:rsidP="00296125">
      <w:pPr>
        <w:widowControl w:val="0"/>
        <w:numPr>
          <w:ilvl w:val="0"/>
          <w:numId w:val="5"/>
        </w:numPr>
        <w:ind w:left="357" w:hanging="357"/>
        <w:jc w:val="both"/>
        <w:rPr>
          <w:rFonts w:ascii="Calibri" w:eastAsia="SimSun" w:hAnsi="Calibri"/>
          <w:b/>
          <w:kern w:val="1"/>
          <w:lang w:eastAsia="hi-IN" w:bidi="hi-IN"/>
        </w:rPr>
      </w:pPr>
      <w:r w:rsidRPr="00E26BB2">
        <w:rPr>
          <w:rFonts w:ascii="Calibri" w:eastAsia="SimSun" w:hAnsi="Calibri"/>
          <w:kern w:val="1"/>
          <w:lang w:eastAsia="hi-IN" w:bidi="hi-IN"/>
        </w:rPr>
        <w:t>Oferta Wykonawcy.</w:t>
      </w:r>
    </w:p>
    <w:p w:rsidR="00752ECD" w:rsidRPr="00E26BB2" w:rsidRDefault="00752ECD" w:rsidP="00296125">
      <w:pPr>
        <w:widowControl w:val="0"/>
        <w:jc w:val="center"/>
        <w:rPr>
          <w:rFonts w:ascii="Calibri" w:eastAsia="SimSun" w:hAnsi="Calibri"/>
          <w:b/>
          <w:kern w:val="1"/>
          <w:lang w:eastAsia="hi-IN" w:bidi="hi-IN"/>
        </w:rPr>
      </w:pPr>
    </w:p>
    <w:p w:rsidR="00EC592E" w:rsidRPr="00E26BB2" w:rsidRDefault="00230F12" w:rsidP="00296125">
      <w:pPr>
        <w:widowControl w:val="0"/>
        <w:jc w:val="center"/>
        <w:rPr>
          <w:rFonts w:ascii="Calibri" w:eastAsia="SimSun" w:hAnsi="Calibri"/>
          <w:b/>
          <w:kern w:val="1"/>
          <w:lang w:eastAsia="hi-IN" w:bidi="hi-IN"/>
        </w:rPr>
      </w:pPr>
      <w:r w:rsidRPr="00E26BB2">
        <w:rPr>
          <w:rFonts w:ascii="Calibri" w:eastAsia="SimSun" w:hAnsi="Calibri"/>
          <w:b/>
          <w:kern w:val="1"/>
          <w:lang w:eastAsia="hi-IN" w:bidi="hi-IN"/>
        </w:rPr>
        <w:t xml:space="preserve">§ </w:t>
      </w:r>
      <w:r w:rsidR="00AE4A8E" w:rsidRPr="00E26BB2">
        <w:rPr>
          <w:rFonts w:ascii="Calibri" w:eastAsia="SimSun" w:hAnsi="Calibri"/>
          <w:b/>
          <w:kern w:val="1"/>
          <w:lang w:eastAsia="hi-IN" w:bidi="hi-IN"/>
        </w:rPr>
        <w:t>17</w:t>
      </w:r>
    </w:p>
    <w:p w:rsidR="00EC592E" w:rsidRPr="00E26BB2" w:rsidRDefault="00EC592E" w:rsidP="00296125">
      <w:pPr>
        <w:widowControl w:val="0"/>
        <w:numPr>
          <w:ilvl w:val="0"/>
          <w:numId w:val="7"/>
        </w:numPr>
        <w:jc w:val="both"/>
        <w:rPr>
          <w:rFonts w:ascii="Calibri" w:hAnsi="Calibri"/>
        </w:rPr>
      </w:pPr>
      <w:r w:rsidRPr="00E26BB2">
        <w:rPr>
          <w:rFonts w:ascii="Calibri" w:eastAsia="SimSun" w:hAnsi="Calibri"/>
          <w:kern w:val="1"/>
          <w:lang w:eastAsia="hi-IN" w:bidi="hi-IN"/>
        </w:rPr>
        <w:t>Wszelkie zmiany umowy wymagają formy pisemnej pod rygorem nieważności.</w:t>
      </w:r>
    </w:p>
    <w:p w:rsidR="00EC592E" w:rsidRPr="00E26BB2" w:rsidRDefault="00EC592E" w:rsidP="00296125">
      <w:pPr>
        <w:widowControl w:val="0"/>
        <w:numPr>
          <w:ilvl w:val="0"/>
          <w:numId w:val="7"/>
        </w:numPr>
        <w:ind w:left="357" w:hanging="357"/>
        <w:jc w:val="both"/>
        <w:rPr>
          <w:rFonts w:ascii="Calibri" w:hAnsi="Calibri"/>
        </w:rPr>
      </w:pPr>
      <w:r w:rsidRPr="00E26BB2">
        <w:rPr>
          <w:rFonts w:ascii="Calibri" w:hAnsi="Calibri"/>
        </w:rPr>
        <w:t>Umowę niniejszą sporządzono w dwóch jednobrzmiących egzemplarzach, po jednym egzemplarzu dla każdej ze stron.</w:t>
      </w:r>
    </w:p>
    <w:p w:rsidR="005B5226" w:rsidRPr="00E26BB2" w:rsidRDefault="005B5226" w:rsidP="00296125">
      <w:pPr>
        <w:widowControl w:val="0"/>
        <w:jc w:val="both"/>
        <w:rPr>
          <w:rFonts w:ascii="Calibri" w:hAnsi="Calibri"/>
        </w:rPr>
      </w:pPr>
    </w:p>
    <w:p w:rsidR="00341DA9" w:rsidRPr="00E26BB2" w:rsidRDefault="00341DA9" w:rsidP="00296125">
      <w:pPr>
        <w:widowControl w:val="0"/>
        <w:jc w:val="both"/>
        <w:rPr>
          <w:rFonts w:ascii="Calibri" w:hAnsi="Calibri"/>
        </w:rPr>
      </w:pPr>
    </w:p>
    <w:p w:rsidR="005B5226" w:rsidRPr="00E26BB2" w:rsidRDefault="005B5226" w:rsidP="00296125">
      <w:pPr>
        <w:widowControl w:val="0"/>
        <w:jc w:val="both"/>
        <w:rPr>
          <w:rFonts w:ascii="Calibri" w:hAnsi="Calibri"/>
        </w:rPr>
      </w:pPr>
    </w:p>
    <w:tbl>
      <w:tblPr>
        <w:tblW w:w="96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36"/>
        <w:gridCol w:w="4836"/>
      </w:tblGrid>
      <w:tr w:rsidR="00E26BB2" w:rsidRPr="00E26BB2" w:rsidTr="00074034">
        <w:tc>
          <w:tcPr>
            <w:tcW w:w="4836" w:type="dxa"/>
            <w:shd w:val="clear" w:color="auto" w:fill="auto"/>
          </w:tcPr>
          <w:p w:rsidR="00EC592E" w:rsidRPr="00E26BB2" w:rsidRDefault="00EC592E" w:rsidP="00296125">
            <w:pPr>
              <w:widowControl w:val="0"/>
              <w:snapToGrid w:val="0"/>
              <w:jc w:val="center"/>
              <w:rPr>
                <w:rFonts w:ascii="Calibri" w:hAnsi="Calibri"/>
              </w:rPr>
            </w:pPr>
          </w:p>
          <w:p w:rsidR="00EC592E" w:rsidRPr="00E26BB2" w:rsidRDefault="00E206E7" w:rsidP="00296125">
            <w:pPr>
              <w:widowControl w:val="0"/>
              <w:rPr>
                <w:rFonts w:ascii="Calibri" w:eastAsia="SimSun" w:hAnsi="Calibri"/>
                <w:b/>
                <w:kern w:val="1"/>
                <w:lang w:eastAsia="hi-IN" w:bidi="hi-IN"/>
              </w:rPr>
            </w:pPr>
            <w:r w:rsidRPr="00E26BB2">
              <w:rPr>
                <w:rFonts w:ascii="Calibri" w:eastAsia="SimSun" w:hAnsi="Calibri"/>
                <w:b/>
                <w:kern w:val="1"/>
                <w:lang w:eastAsia="hi-IN" w:bidi="hi-IN"/>
              </w:rPr>
              <w:t xml:space="preserve">                   </w:t>
            </w:r>
            <w:r w:rsidR="00341DA9" w:rsidRPr="00E26BB2">
              <w:rPr>
                <w:rFonts w:ascii="Calibri" w:eastAsia="SimSun" w:hAnsi="Calibri"/>
                <w:b/>
                <w:kern w:val="1"/>
                <w:lang w:eastAsia="hi-IN" w:bidi="hi-IN"/>
              </w:rPr>
              <w:t xml:space="preserve"> WYKONAWCA:         </w:t>
            </w:r>
          </w:p>
        </w:tc>
        <w:tc>
          <w:tcPr>
            <w:tcW w:w="4836" w:type="dxa"/>
            <w:shd w:val="clear" w:color="auto" w:fill="auto"/>
          </w:tcPr>
          <w:p w:rsidR="00EC592E" w:rsidRPr="00E26BB2" w:rsidRDefault="00EC592E" w:rsidP="00296125">
            <w:pPr>
              <w:widowControl w:val="0"/>
              <w:snapToGrid w:val="0"/>
              <w:jc w:val="center"/>
              <w:rPr>
                <w:rFonts w:ascii="Calibri" w:eastAsia="SimSun" w:hAnsi="Calibri"/>
                <w:b/>
                <w:kern w:val="1"/>
                <w:lang w:eastAsia="hi-IN" w:bidi="hi-IN"/>
              </w:rPr>
            </w:pPr>
          </w:p>
          <w:p w:rsidR="00EC592E" w:rsidRPr="00E26BB2" w:rsidRDefault="00E206E7" w:rsidP="00296125">
            <w:pPr>
              <w:widowControl w:val="0"/>
              <w:jc w:val="center"/>
              <w:rPr>
                <w:rFonts w:ascii="Calibri" w:eastAsia="SimSun" w:hAnsi="Calibri"/>
                <w:b/>
                <w:kern w:val="1"/>
                <w:lang w:eastAsia="hi-IN" w:bidi="hi-IN"/>
              </w:rPr>
            </w:pPr>
            <w:r w:rsidRPr="00E26BB2">
              <w:rPr>
                <w:rFonts w:ascii="Calibri" w:eastAsia="SimSun" w:hAnsi="Calibri"/>
                <w:b/>
                <w:kern w:val="1"/>
                <w:lang w:eastAsia="hi-IN" w:bidi="hi-IN"/>
              </w:rPr>
              <w:t xml:space="preserve">     </w:t>
            </w:r>
            <w:r w:rsidR="00341DA9" w:rsidRPr="00E26BB2">
              <w:rPr>
                <w:rFonts w:ascii="Calibri" w:eastAsia="SimSun" w:hAnsi="Calibri"/>
                <w:b/>
                <w:kern w:val="1"/>
                <w:lang w:eastAsia="hi-IN" w:bidi="hi-IN"/>
              </w:rPr>
              <w:t xml:space="preserve"> ZAMAWIAJĄCY:</w:t>
            </w:r>
          </w:p>
          <w:p w:rsidR="00341DA9" w:rsidRPr="00E26BB2" w:rsidRDefault="00341DA9" w:rsidP="00296125">
            <w:pPr>
              <w:widowControl w:val="0"/>
              <w:jc w:val="center"/>
              <w:rPr>
                <w:rFonts w:ascii="Calibri" w:eastAsia="SimSun" w:hAnsi="Calibri"/>
                <w:b/>
                <w:kern w:val="1"/>
                <w:lang w:eastAsia="hi-IN" w:bidi="hi-IN"/>
              </w:rPr>
            </w:pPr>
          </w:p>
          <w:p w:rsidR="00341DA9" w:rsidRPr="00E26BB2" w:rsidRDefault="00341DA9" w:rsidP="00296125">
            <w:pPr>
              <w:widowControl w:val="0"/>
              <w:jc w:val="center"/>
              <w:rPr>
                <w:rFonts w:ascii="Calibri" w:eastAsia="SimSun" w:hAnsi="Calibri"/>
                <w:kern w:val="1"/>
                <w:lang w:eastAsia="hi-IN" w:bidi="hi-IN"/>
              </w:rPr>
            </w:pPr>
          </w:p>
        </w:tc>
      </w:tr>
      <w:tr w:rsidR="00EC592E" w:rsidRPr="00E26BB2" w:rsidTr="00296125">
        <w:trPr>
          <w:trHeight w:val="1742"/>
        </w:trPr>
        <w:tc>
          <w:tcPr>
            <w:tcW w:w="4836" w:type="dxa"/>
            <w:shd w:val="clear" w:color="auto" w:fill="auto"/>
          </w:tcPr>
          <w:p w:rsidR="00EC592E" w:rsidRPr="00E26BB2" w:rsidRDefault="00EC592E" w:rsidP="00296125">
            <w:pPr>
              <w:widowControl w:val="0"/>
              <w:rPr>
                <w:rFonts w:ascii="Calibri" w:eastAsia="SimSun" w:hAnsi="Calibri"/>
                <w:kern w:val="1"/>
                <w:lang w:eastAsia="hi-IN" w:bidi="hi-IN"/>
              </w:rPr>
            </w:pPr>
          </w:p>
        </w:tc>
        <w:tc>
          <w:tcPr>
            <w:tcW w:w="4836" w:type="dxa"/>
            <w:shd w:val="clear" w:color="auto" w:fill="auto"/>
          </w:tcPr>
          <w:p w:rsidR="00EC592E" w:rsidRPr="00E26BB2" w:rsidRDefault="00EC592E" w:rsidP="00296125">
            <w:pPr>
              <w:widowControl w:val="0"/>
              <w:rPr>
                <w:rFonts w:ascii="Calibri" w:hAnsi="Calibri"/>
              </w:rPr>
            </w:pPr>
          </w:p>
        </w:tc>
      </w:tr>
    </w:tbl>
    <w:p w:rsidR="006F0FB3" w:rsidRPr="00E26BB2" w:rsidRDefault="006F0FB3" w:rsidP="00296125">
      <w:pPr>
        <w:rPr>
          <w:rFonts w:ascii="Calibri" w:hAnsi="Calibri"/>
        </w:rPr>
      </w:pPr>
    </w:p>
    <w:sectPr w:rsidR="006F0FB3" w:rsidRPr="00E26BB2" w:rsidSect="00AA2014"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140" w:rsidRDefault="00EE5140" w:rsidP="00271467">
      <w:r>
        <w:separator/>
      </w:r>
    </w:p>
  </w:endnote>
  <w:endnote w:type="continuationSeparator" w:id="0">
    <w:p w:rsidR="00EE5140" w:rsidRDefault="00EE5140" w:rsidP="00271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9587012"/>
      <w:docPartObj>
        <w:docPartGallery w:val="Page Numbers (Bottom of Page)"/>
        <w:docPartUnique/>
      </w:docPartObj>
    </w:sdtPr>
    <w:sdtEndPr/>
    <w:sdtContent>
      <w:p w:rsidR="00271467" w:rsidRDefault="0027146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3856">
          <w:rPr>
            <w:noProof/>
          </w:rPr>
          <w:t>7</w:t>
        </w:r>
        <w:r>
          <w:fldChar w:fldCharType="end"/>
        </w:r>
      </w:p>
    </w:sdtContent>
  </w:sdt>
  <w:p w:rsidR="00271467" w:rsidRDefault="0027146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140" w:rsidRDefault="00EE5140" w:rsidP="00271467">
      <w:r>
        <w:separator/>
      </w:r>
    </w:p>
  </w:footnote>
  <w:footnote w:type="continuationSeparator" w:id="0">
    <w:p w:rsidR="00EE5140" w:rsidRDefault="00EE5140" w:rsidP="002714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E"/>
    <w:multiLevelType w:val="singleLevel"/>
    <w:tmpl w:val="E8DCF332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 w15:restartNumberingAfterBreak="0">
    <w:nsid w:val="00000010"/>
    <w:multiLevelType w:val="singleLevel"/>
    <w:tmpl w:val="13A86E62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2" w15:restartNumberingAfterBreak="0">
    <w:nsid w:val="00000012"/>
    <w:multiLevelType w:val="singleLevel"/>
    <w:tmpl w:val="3208B334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3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14"/>
    <w:multiLevelType w:val="singleLevel"/>
    <w:tmpl w:val="967EFE98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5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74" w:hanging="360"/>
      </w:pPr>
    </w:lvl>
  </w:abstractNum>
  <w:abstractNum w:abstractNumId="6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7" w15:restartNumberingAfterBreak="0">
    <w:nsid w:val="00000017"/>
    <w:multiLevelType w:val="singleLevel"/>
    <w:tmpl w:val="E90C38FA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1074" w:hanging="360"/>
      </w:pPr>
      <w:rPr>
        <w:b w:val="0"/>
      </w:rPr>
    </w:lvl>
  </w:abstractNum>
  <w:abstractNum w:abstractNumId="8" w15:restartNumberingAfterBreak="0">
    <w:nsid w:val="00000018"/>
    <w:multiLevelType w:val="singleLevel"/>
    <w:tmpl w:val="9DA8C540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9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1B"/>
    <w:multiLevelType w:val="multilevel"/>
    <w:tmpl w:val="C2B638F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1074" w:hanging="360"/>
      </w:pPr>
    </w:lvl>
  </w:abstractNum>
  <w:abstractNum w:abstractNumId="12" w15:restartNumberingAfterBreak="0">
    <w:nsid w:val="0000001D"/>
    <w:multiLevelType w:val="singleLevel"/>
    <w:tmpl w:val="6D248BA4"/>
    <w:name w:val="WW8Num29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b w:val="0"/>
      </w:rPr>
    </w:lvl>
  </w:abstractNum>
  <w:abstractNum w:abstractNumId="13" w15:restartNumberingAfterBreak="0">
    <w:nsid w:val="0000001E"/>
    <w:multiLevelType w:val="singleLevel"/>
    <w:tmpl w:val="FAC63CFC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</w:abstractNum>
  <w:abstractNum w:abstractNumId="14" w15:restartNumberingAfterBreak="0">
    <w:nsid w:val="0000001F"/>
    <w:multiLevelType w:val="singleLevel"/>
    <w:tmpl w:val="34CE50F2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5" w15:restartNumberingAfterBreak="0">
    <w:nsid w:val="00000020"/>
    <w:multiLevelType w:val="singleLevel"/>
    <w:tmpl w:val="05B44A9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6" w15:restartNumberingAfterBreak="0">
    <w:nsid w:val="00000021"/>
    <w:multiLevelType w:val="singleLevel"/>
    <w:tmpl w:val="237C997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</w:abstractNum>
  <w:abstractNum w:abstractNumId="17" w15:restartNumberingAfterBreak="0">
    <w:nsid w:val="00000023"/>
    <w:multiLevelType w:val="singleLevel"/>
    <w:tmpl w:val="9B50F62C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8" w15:restartNumberingAfterBreak="0">
    <w:nsid w:val="00000024"/>
    <w:multiLevelType w:val="singleLevel"/>
    <w:tmpl w:val="66E62726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9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0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21" w15:restartNumberingAfterBreak="0">
    <w:nsid w:val="00000027"/>
    <w:multiLevelType w:val="singleLevel"/>
    <w:tmpl w:val="0316DC54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22" w15:restartNumberingAfterBreak="0">
    <w:nsid w:val="00000028"/>
    <w:multiLevelType w:val="singleLevel"/>
    <w:tmpl w:val="00000028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3" w15:restartNumberingAfterBreak="0">
    <w:nsid w:val="00000029"/>
    <w:multiLevelType w:val="multilevel"/>
    <w:tmpl w:val="C2B638FE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0000002A"/>
    <w:multiLevelType w:val="singleLevel"/>
    <w:tmpl w:val="AF8AE31E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25" w15:restartNumberingAfterBreak="0">
    <w:nsid w:val="0000002B"/>
    <w:multiLevelType w:val="singleLevel"/>
    <w:tmpl w:val="0000002B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6" w15:restartNumberingAfterBreak="0">
    <w:nsid w:val="0000002C"/>
    <w:multiLevelType w:val="singleLevel"/>
    <w:tmpl w:val="0000002C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7" w15:restartNumberingAfterBreak="0">
    <w:nsid w:val="05140103"/>
    <w:multiLevelType w:val="singleLevel"/>
    <w:tmpl w:val="FE3626B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  <w:b w:val="0"/>
        <w:sz w:val="24"/>
        <w:szCs w:val="24"/>
      </w:rPr>
    </w:lvl>
  </w:abstractNum>
  <w:abstractNum w:abstractNumId="28" w15:restartNumberingAfterBreak="0">
    <w:nsid w:val="057F0B45"/>
    <w:multiLevelType w:val="multilevel"/>
    <w:tmpl w:val="C2B638F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066E5E95"/>
    <w:multiLevelType w:val="hybridMultilevel"/>
    <w:tmpl w:val="4090427E"/>
    <w:lvl w:ilvl="0" w:tplc="662891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80F4730"/>
    <w:multiLevelType w:val="hybridMultilevel"/>
    <w:tmpl w:val="7BC0EC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C2F0D9D"/>
    <w:multiLevelType w:val="multilevel"/>
    <w:tmpl w:val="3566EB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214C07BC"/>
    <w:multiLevelType w:val="hybridMultilevel"/>
    <w:tmpl w:val="C8DC5C1A"/>
    <w:lvl w:ilvl="0" w:tplc="3648C99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3" w15:restartNumberingAfterBreak="0">
    <w:nsid w:val="28614037"/>
    <w:multiLevelType w:val="multilevel"/>
    <w:tmpl w:val="09D80B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4" w15:restartNumberingAfterBreak="0">
    <w:nsid w:val="3150071B"/>
    <w:multiLevelType w:val="singleLevel"/>
    <w:tmpl w:val="237C997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</w:abstractNum>
  <w:abstractNum w:abstractNumId="35" w15:restartNumberingAfterBreak="0">
    <w:nsid w:val="36535D87"/>
    <w:multiLevelType w:val="hybridMultilevel"/>
    <w:tmpl w:val="C3506CF6"/>
    <w:lvl w:ilvl="0" w:tplc="B8D2E0F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FC38CD"/>
    <w:multiLevelType w:val="hybridMultilevel"/>
    <w:tmpl w:val="1BF28F16"/>
    <w:lvl w:ilvl="0" w:tplc="4D66B35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E1001D2"/>
    <w:multiLevelType w:val="hybridMultilevel"/>
    <w:tmpl w:val="05B8DDC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4F8C7F14"/>
    <w:multiLevelType w:val="hybridMultilevel"/>
    <w:tmpl w:val="B3D452B0"/>
    <w:lvl w:ilvl="0" w:tplc="88D8368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91217A"/>
    <w:multiLevelType w:val="hybridMultilevel"/>
    <w:tmpl w:val="F4BC944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5E0C4250"/>
    <w:multiLevelType w:val="multilevel"/>
    <w:tmpl w:val="C2B638F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8A39D7"/>
    <w:multiLevelType w:val="hybridMultilevel"/>
    <w:tmpl w:val="07AED6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401E3E"/>
    <w:multiLevelType w:val="hybridMultilevel"/>
    <w:tmpl w:val="A5B001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924632"/>
    <w:multiLevelType w:val="hybridMultilevel"/>
    <w:tmpl w:val="D2406478"/>
    <w:lvl w:ilvl="0" w:tplc="EC1A4B56">
      <w:start w:val="2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30"/>
  </w:num>
  <w:num w:numId="29">
    <w:abstractNumId w:val="34"/>
  </w:num>
  <w:num w:numId="30">
    <w:abstractNumId w:val="31"/>
  </w:num>
  <w:num w:numId="31">
    <w:abstractNumId w:val="27"/>
  </w:num>
  <w:num w:numId="32">
    <w:abstractNumId w:val="38"/>
  </w:num>
  <w:num w:numId="33">
    <w:abstractNumId w:val="42"/>
  </w:num>
  <w:num w:numId="34">
    <w:abstractNumId w:val="29"/>
  </w:num>
  <w:num w:numId="35">
    <w:abstractNumId w:val="28"/>
  </w:num>
  <w:num w:numId="36">
    <w:abstractNumId w:val="40"/>
  </w:num>
  <w:num w:numId="37">
    <w:abstractNumId w:val="36"/>
  </w:num>
  <w:num w:numId="38">
    <w:abstractNumId w:val="41"/>
  </w:num>
  <w:num w:numId="39">
    <w:abstractNumId w:val="2"/>
    <w:lvlOverride w:ilvl="0">
      <w:startOverride w:val="1"/>
    </w:lvlOverride>
  </w:num>
  <w:num w:numId="40">
    <w:abstractNumId w:val="39"/>
  </w:num>
  <w:num w:numId="41">
    <w:abstractNumId w:val="43"/>
  </w:num>
  <w:num w:numId="42">
    <w:abstractNumId w:val="37"/>
  </w:num>
  <w:num w:numId="43">
    <w:abstractNumId w:val="35"/>
  </w:num>
  <w:num w:numId="44">
    <w:abstractNumId w:val="33"/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92E"/>
    <w:rsid w:val="000059EE"/>
    <w:rsid w:val="00010C91"/>
    <w:rsid w:val="00011171"/>
    <w:rsid w:val="000114B3"/>
    <w:rsid w:val="00032F5A"/>
    <w:rsid w:val="000363CB"/>
    <w:rsid w:val="00055C2C"/>
    <w:rsid w:val="000712FD"/>
    <w:rsid w:val="00093040"/>
    <w:rsid w:val="00096DB6"/>
    <w:rsid w:val="000977B2"/>
    <w:rsid w:val="000C069A"/>
    <w:rsid w:val="000C338C"/>
    <w:rsid w:val="000F7A76"/>
    <w:rsid w:val="00123DBC"/>
    <w:rsid w:val="00135587"/>
    <w:rsid w:val="00144334"/>
    <w:rsid w:val="00174ACB"/>
    <w:rsid w:val="001853AD"/>
    <w:rsid w:val="001927A3"/>
    <w:rsid w:val="0019757E"/>
    <w:rsid w:val="001A7563"/>
    <w:rsid w:val="001B6E8E"/>
    <w:rsid w:val="001E0C62"/>
    <w:rsid w:val="001E51A7"/>
    <w:rsid w:val="001F7393"/>
    <w:rsid w:val="00210071"/>
    <w:rsid w:val="00230F12"/>
    <w:rsid w:val="00233F86"/>
    <w:rsid w:val="00235CA6"/>
    <w:rsid w:val="002436D4"/>
    <w:rsid w:val="00250100"/>
    <w:rsid w:val="00251FD0"/>
    <w:rsid w:val="002614B6"/>
    <w:rsid w:val="00271467"/>
    <w:rsid w:val="00294E84"/>
    <w:rsid w:val="00296125"/>
    <w:rsid w:val="002C03C2"/>
    <w:rsid w:val="002C44B8"/>
    <w:rsid w:val="00306C54"/>
    <w:rsid w:val="00323C39"/>
    <w:rsid w:val="00331E6C"/>
    <w:rsid w:val="00341DA9"/>
    <w:rsid w:val="00345731"/>
    <w:rsid w:val="0035360F"/>
    <w:rsid w:val="00360D5B"/>
    <w:rsid w:val="0036287E"/>
    <w:rsid w:val="00380A3C"/>
    <w:rsid w:val="00387489"/>
    <w:rsid w:val="003C0135"/>
    <w:rsid w:val="003C0FEE"/>
    <w:rsid w:val="003C3AF2"/>
    <w:rsid w:val="003D0965"/>
    <w:rsid w:val="003D1C6C"/>
    <w:rsid w:val="00405948"/>
    <w:rsid w:val="00406467"/>
    <w:rsid w:val="00445308"/>
    <w:rsid w:val="004467D7"/>
    <w:rsid w:val="00447F5A"/>
    <w:rsid w:val="00462534"/>
    <w:rsid w:val="004704A3"/>
    <w:rsid w:val="004C7688"/>
    <w:rsid w:val="004D0399"/>
    <w:rsid w:val="004E5A03"/>
    <w:rsid w:val="004F06D8"/>
    <w:rsid w:val="00513D9B"/>
    <w:rsid w:val="0051682D"/>
    <w:rsid w:val="00516FE0"/>
    <w:rsid w:val="005344EB"/>
    <w:rsid w:val="0053481B"/>
    <w:rsid w:val="00542710"/>
    <w:rsid w:val="005427AF"/>
    <w:rsid w:val="0059513C"/>
    <w:rsid w:val="005A4B24"/>
    <w:rsid w:val="005B1310"/>
    <w:rsid w:val="005B5226"/>
    <w:rsid w:val="005D1DF1"/>
    <w:rsid w:val="005D489A"/>
    <w:rsid w:val="005F60A0"/>
    <w:rsid w:val="00600357"/>
    <w:rsid w:val="00600EE2"/>
    <w:rsid w:val="00600F12"/>
    <w:rsid w:val="00612229"/>
    <w:rsid w:val="006149E2"/>
    <w:rsid w:val="00630FB0"/>
    <w:rsid w:val="0065730B"/>
    <w:rsid w:val="00660E66"/>
    <w:rsid w:val="00671439"/>
    <w:rsid w:val="006B3D64"/>
    <w:rsid w:val="006B7A60"/>
    <w:rsid w:val="006C3032"/>
    <w:rsid w:val="006C7789"/>
    <w:rsid w:val="006D320A"/>
    <w:rsid w:val="006D7D7F"/>
    <w:rsid w:val="006F0FB3"/>
    <w:rsid w:val="006F4C8E"/>
    <w:rsid w:val="00704D32"/>
    <w:rsid w:val="007100B0"/>
    <w:rsid w:val="007160A1"/>
    <w:rsid w:val="007258BB"/>
    <w:rsid w:val="007431E4"/>
    <w:rsid w:val="00750D22"/>
    <w:rsid w:val="00752ECD"/>
    <w:rsid w:val="007608FD"/>
    <w:rsid w:val="00792B86"/>
    <w:rsid w:val="007B609B"/>
    <w:rsid w:val="007B67EA"/>
    <w:rsid w:val="007C2A64"/>
    <w:rsid w:val="007C4ECC"/>
    <w:rsid w:val="007D0261"/>
    <w:rsid w:val="007E463F"/>
    <w:rsid w:val="007E595D"/>
    <w:rsid w:val="007E69DA"/>
    <w:rsid w:val="0081150F"/>
    <w:rsid w:val="008164A5"/>
    <w:rsid w:val="00832C70"/>
    <w:rsid w:val="00832F26"/>
    <w:rsid w:val="00847F72"/>
    <w:rsid w:val="00857270"/>
    <w:rsid w:val="00861C1A"/>
    <w:rsid w:val="00862620"/>
    <w:rsid w:val="00862ADF"/>
    <w:rsid w:val="0086759A"/>
    <w:rsid w:val="00891588"/>
    <w:rsid w:val="00894B54"/>
    <w:rsid w:val="008B5D45"/>
    <w:rsid w:val="008E492D"/>
    <w:rsid w:val="008F2BF1"/>
    <w:rsid w:val="009229B2"/>
    <w:rsid w:val="00933856"/>
    <w:rsid w:val="00934919"/>
    <w:rsid w:val="00937BE1"/>
    <w:rsid w:val="00940BC8"/>
    <w:rsid w:val="00944832"/>
    <w:rsid w:val="0097632A"/>
    <w:rsid w:val="009839B5"/>
    <w:rsid w:val="00990236"/>
    <w:rsid w:val="009A33E1"/>
    <w:rsid w:val="009B4F46"/>
    <w:rsid w:val="009D0EC8"/>
    <w:rsid w:val="009F006A"/>
    <w:rsid w:val="009F0EED"/>
    <w:rsid w:val="009F2CCD"/>
    <w:rsid w:val="00A0496D"/>
    <w:rsid w:val="00A068ED"/>
    <w:rsid w:val="00A15E52"/>
    <w:rsid w:val="00A17D7A"/>
    <w:rsid w:val="00A32586"/>
    <w:rsid w:val="00A47412"/>
    <w:rsid w:val="00A668C2"/>
    <w:rsid w:val="00A76DA4"/>
    <w:rsid w:val="00A914FE"/>
    <w:rsid w:val="00AA2014"/>
    <w:rsid w:val="00AB0235"/>
    <w:rsid w:val="00AB0459"/>
    <w:rsid w:val="00AE4A8E"/>
    <w:rsid w:val="00AE4C63"/>
    <w:rsid w:val="00B0297A"/>
    <w:rsid w:val="00B40892"/>
    <w:rsid w:val="00B525CB"/>
    <w:rsid w:val="00B6734A"/>
    <w:rsid w:val="00B711E9"/>
    <w:rsid w:val="00B72FC7"/>
    <w:rsid w:val="00B736E3"/>
    <w:rsid w:val="00B73B77"/>
    <w:rsid w:val="00B77277"/>
    <w:rsid w:val="00BA6203"/>
    <w:rsid w:val="00BC46B3"/>
    <w:rsid w:val="00BD5C42"/>
    <w:rsid w:val="00BF5B4A"/>
    <w:rsid w:val="00BF7FB6"/>
    <w:rsid w:val="00C000C6"/>
    <w:rsid w:val="00C10B4C"/>
    <w:rsid w:val="00C5119B"/>
    <w:rsid w:val="00C67FD0"/>
    <w:rsid w:val="00C7503E"/>
    <w:rsid w:val="00CB443F"/>
    <w:rsid w:val="00CC115B"/>
    <w:rsid w:val="00CC5C67"/>
    <w:rsid w:val="00CC6D2F"/>
    <w:rsid w:val="00CD74AC"/>
    <w:rsid w:val="00CE6722"/>
    <w:rsid w:val="00CF50E3"/>
    <w:rsid w:val="00D00F5C"/>
    <w:rsid w:val="00D20588"/>
    <w:rsid w:val="00D24FC0"/>
    <w:rsid w:val="00D44F1F"/>
    <w:rsid w:val="00D60FFE"/>
    <w:rsid w:val="00D80463"/>
    <w:rsid w:val="00D8534F"/>
    <w:rsid w:val="00DA5722"/>
    <w:rsid w:val="00DB0376"/>
    <w:rsid w:val="00DB6E18"/>
    <w:rsid w:val="00DC1D90"/>
    <w:rsid w:val="00DE7390"/>
    <w:rsid w:val="00DF3922"/>
    <w:rsid w:val="00E06D2A"/>
    <w:rsid w:val="00E13B86"/>
    <w:rsid w:val="00E206E7"/>
    <w:rsid w:val="00E245E8"/>
    <w:rsid w:val="00E26BB2"/>
    <w:rsid w:val="00E45C39"/>
    <w:rsid w:val="00E46596"/>
    <w:rsid w:val="00E476C5"/>
    <w:rsid w:val="00E56065"/>
    <w:rsid w:val="00E821D9"/>
    <w:rsid w:val="00E8354B"/>
    <w:rsid w:val="00E875A4"/>
    <w:rsid w:val="00E966CA"/>
    <w:rsid w:val="00EB2678"/>
    <w:rsid w:val="00EB46FD"/>
    <w:rsid w:val="00EC21F3"/>
    <w:rsid w:val="00EC2ECE"/>
    <w:rsid w:val="00EC592E"/>
    <w:rsid w:val="00EC7099"/>
    <w:rsid w:val="00ED11A1"/>
    <w:rsid w:val="00ED1A19"/>
    <w:rsid w:val="00ED33BA"/>
    <w:rsid w:val="00ED41CE"/>
    <w:rsid w:val="00EE5140"/>
    <w:rsid w:val="00EE5389"/>
    <w:rsid w:val="00EE65A3"/>
    <w:rsid w:val="00EE6F14"/>
    <w:rsid w:val="00EF523E"/>
    <w:rsid w:val="00F008C8"/>
    <w:rsid w:val="00F11D1D"/>
    <w:rsid w:val="00F51060"/>
    <w:rsid w:val="00F53938"/>
    <w:rsid w:val="00F6253D"/>
    <w:rsid w:val="00F64922"/>
    <w:rsid w:val="00F65179"/>
    <w:rsid w:val="00F76348"/>
    <w:rsid w:val="00F823DE"/>
    <w:rsid w:val="00FA7C19"/>
    <w:rsid w:val="00FD0BD1"/>
    <w:rsid w:val="00FE12AA"/>
    <w:rsid w:val="00FE4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97F314D0-D7AE-4C29-BADB-0991D3CC3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alatino Linotype" w:eastAsiaTheme="minorHAnsi" w:hAnsi="Palatino Linotype" w:cstheme="minorBidi"/>
        <w:sz w:val="24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592E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14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1467"/>
    <w:rPr>
      <w:rFonts w:ascii="Times New Roman" w:eastAsia="Times New Roman" w:hAnsi="Times New Roman" w:cs="Times New Roman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2714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1467"/>
    <w:rPr>
      <w:rFonts w:ascii="Times New Roman" w:eastAsia="Times New Roman" w:hAnsi="Times New Roman" w:cs="Times New Roman"/>
      <w:szCs w:val="24"/>
      <w:lang w:eastAsia="zh-CN"/>
    </w:rPr>
  </w:style>
  <w:style w:type="paragraph" w:styleId="Akapitzlist">
    <w:name w:val="List Paragraph"/>
    <w:basedOn w:val="Normalny"/>
    <w:link w:val="AkapitzlistZnak"/>
    <w:uiPriority w:val="34"/>
    <w:qFormat/>
    <w:rsid w:val="00E875A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67FD0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04A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04A3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AkapitzlistZnak">
    <w:name w:val="Akapit z listą Znak"/>
    <w:link w:val="Akapitzlist"/>
    <w:uiPriority w:val="34"/>
    <w:rsid w:val="00750D22"/>
    <w:rPr>
      <w:rFonts w:ascii="Times New Roman" w:eastAsia="Times New Roman" w:hAnsi="Times New Roman" w:cs="Times New Roman"/>
      <w:szCs w:val="24"/>
      <w:lang w:eastAsia="zh-CN"/>
    </w:rPr>
  </w:style>
  <w:style w:type="paragraph" w:styleId="Poprawka">
    <w:name w:val="Revision"/>
    <w:hidden/>
    <w:uiPriority w:val="99"/>
    <w:semiHidden/>
    <w:rsid w:val="009D0EC8"/>
    <w:pPr>
      <w:spacing w:line="240" w:lineRule="auto"/>
      <w:jc w:val="left"/>
    </w:pPr>
    <w:rPr>
      <w:rFonts w:ascii="Times New Roman" w:eastAsia="Times New Roman" w:hAnsi="Times New Roman" w:cs="Times New Roman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80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swietlenie.kalisz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A1412-2E9F-427E-A4FA-539400A29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2495</Words>
  <Characters>14972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17433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Stepniewski</dc:creator>
  <cp:lastModifiedBy>Renata Adamczewska</cp:lastModifiedBy>
  <cp:revision>5</cp:revision>
  <cp:lastPrinted>2017-04-24T06:35:00Z</cp:lastPrinted>
  <dcterms:created xsi:type="dcterms:W3CDTF">2017-07-27T10:28:00Z</dcterms:created>
  <dcterms:modified xsi:type="dcterms:W3CDTF">2017-07-27T10:32:00Z</dcterms:modified>
</cp:coreProperties>
</file>